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DE5" w:rsidRDefault="007B53DC" w:rsidP="007D51F4">
      <w:pPr>
        <w:pStyle w:val="3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D51F4">
        <w:rPr>
          <w:rFonts w:ascii="Times New Roman" w:hAnsi="Times New Roman" w:cs="Times New Roman"/>
          <w:color w:val="auto"/>
          <w:sz w:val="28"/>
          <w:szCs w:val="28"/>
          <w:lang w:val="ru-RU"/>
        </w:rPr>
        <w:t>ТЕХНИЧЕСКАЯ СПЕЦИФИКАЦИЯ</w:t>
      </w:r>
    </w:p>
    <w:p w:rsidR="007D51F4" w:rsidRPr="007D51F4" w:rsidRDefault="007D51F4" w:rsidP="007D51F4">
      <w:pPr>
        <w:spacing w:after="0" w:line="240" w:lineRule="auto"/>
        <w:rPr>
          <w:lang w:val="ru-RU"/>
        </w:rPr>
      </w:pPr>
    </w:p>
    <w:p w:rsidR="007D51F4" w:rsidRDefault="007D51F4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 xml:space="preserve">закупаемых услуг по </w:t>
      </w:r>
      <w:r w:rsidRPr="007D51F4">
        <w:rPr>
          <w:rStyle w:val="af6"/>
          <w:sz w:val="28"/>
          <w:szCs w:val="28"/>
          <w:lang w:val="ru-RU"/>
        </w:rPr>
        <w:t>погрузо-разгрузочным работам</w:t>
      </w:r>
      <w:r w:rsidRPr="007D51F4">
        <w:rPr>
          <w:sz w:val="28"/>
          <w:szCs w:val="28"/>
          <w:lang w:val="ru-RU"/>
        </w:rPr>
        <w:t xml:space="preserve"> при проведении</w:t>
      </w:r>
    </w:p>
    <w:p w:rsidR="007D51F4" w:rsidRPr="000E1A43" w:rsidRDefault="007D51F4" w:rsidP="000E1A43">
      <w:pPr>
        <w:pStyle w:val="aff8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ru-RU"/>
        </w:rPr>
      </w:pPr>
      <w:r w:rsidRPr="007D51F4">
        <w:rPr>
          <w:rStyle w:val="af6"/>
          <w:sz w:val="28"/>
          <w:szCs w:val="28"/>
          <w:lang w:val="ru-RU"/>
        </w:rPr>
        <w:t xml:space="preserve">Республиканского чемпионата профессионального мастерства </w:t>
      </w:r>
      <w:proofErr w:type="spellStart"/>
      <w:r w:rsidRPr="007D51F4">
        <w:rPr>
          <w:rStyle w:val="af6"/>
          <w:sz w:val="28"/>
          <w:szCs w:val="28"/>
        </w:rPr>
        <w:t>WorldSkills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</w:t>
      </w:r>
      <w:r w:rsidRPr="007D51F4">
        <w:rPr>
          <w:rStyle w:val="af6"/>
          <w:sz w:val="28"/>
          <w:szCs w:val="28"/>
        </w:rPr>
        <w:t>Kazakhstan</w:t>
      </w:r>
      <w:r w:rsidRPr="007D51F4">
        <w:rPr>
          <w:rStyle w:val="af6"/>
          <w:sz w:val="28"/>
          <w:szCs w:val="28"/>
          <w:lang w:val="ru-RU"/>
        </w:rPr>
        <w:t xml:space="preserve"> 2025</w:t>
      </w:r>
      <w:r w:rsidR="000E1A43">
        <w:rPr>
          <w:rStyle w:val="af6"/>
          <w:sz w:val="28"/>
          <w:szCs w:val="28"/>
          <w:lang w:val="ru-RU"/>
        </w:rPr>
        <w:t xml:space="preserve"> </w:t>
      </w:r>
      <w:r w:rsidRPr="007D51F4">
        <w:rPr>
          <w:sz w:val="28"/>
          <w:szCs w:val="28"/>
          <w:lang w:val="ru-RU"/>
        </w:rPr>
        <w:t xml:space="preserve">(далее – Чемпионат), предоставляемых на объекте </w:t>
      </w:r>
      <w:r w:rsidRPr="007D51F4">
        <w:rPr>
          <w:rStyle w:val="af6"/>
          <w:sz w:val="28"/>
          <w:szCs w:val="28"/>
          <w:lang w:val="ru-RU"/>
        </w:rPr>
        <w:t>Международного выставочного центра «ЕХРО»</w:t>
      </w:r>
      <w:r w:rsidRPr="007D51F4">
        <w:rPr>
          <w:sz w:val="28"/>
          <w:szCs w:val="28"/>
          <w:lang w:val="ru-RU"/>
        </w:rPr>
        <w:t>,</w:t>
      </w:r>
      <w:r w:rsidR="000E1A43">
        <w:rPr>
          <w:b/>
          <w:bCs/>
          <w:sz w:val="28"/>
          <w:szCs w:val="28"/>
          <w:lang w:val="ru-RU"/>
        </w:rPr>
        <w:t xml:space="preserve"> </w:t>
      </w:r>
      <w:r w:rsidRPr="007D51F4">
        <w:rPr>
          <w:sz w:val="28"/>
          <w:szCs w:val="28"/>
          <w:lang w:val="ru-RU"/>
        </w:rPr>
        <w:t xml:space="preserve">г. Астана, в период с </w:t>
      </w:r>
      <w:r w:rsidRPr="007D51F4">
        <w:rPr>
          <w:rStyle w:val="af6"/>
          <w:sz w:val="28"/>
          <w:szCs w:val="28"/>
          <w:lang w:val="ru-RU"/>
        </w:rPr>
        <w:t>01 по 08 декабря 2025 года</w:t>
      </w:r>
      <w:r w:rsidRPr="007D51F4">
        <w:rPr>
          <w:sz w:val="28"/>
          <w:szCs w:val="28"/>
          <w:lang w:val="ru-RU"/>
        </w:rPr>
        <w:t>.</w:t>
      </w:r>
    </w:p>
    <w:p w:rsidR="007D51F4" w:rsidRPr="000E1A43" w:rsidRDefault="007D51F4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51F4" w:rsidRPr="007D51F4" w:rsidRDefault="007D51F4" w:rsidP="007D51F4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1. Общие положения</w:t>
      </w:r>
    </w:p>
    <w:p w:rsidR="007D51F4" w:rsidRPr="000F4E19" w:rsidRDefault="000F4E19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0F4E19">
        <w:rPr>
          <w:rStyle w:val="af6"/>
          <w:sz w:val="28"/>
          <w:szCs w:val="28"/>
          <w:lang w:val="ru-RU"/>
        </w:rPr>
        <w:t>1.1.</w:t>
      </w:r>
      <w:r w:rsidRPr="000F4E19">
        <w:rPr>
          <w:sz w:val="28"/>
          <w:szCs w:val="28"/>
          <w:lang w:val="ru-RU"/>
        </w:rPr>
        <w:t xml:space="preserve"> Поставщик обязан обеспечить предоставление квалифицированного персонала и выполнение полного комплекса погрузо-разгрузочных работ, связанных с перемещением, погрузкой, выгрузкой, сборкой, разборкой и размещением имущества Заказчика на площадке проведения Чемпионата, а также в иных местах, определяемых Заказчиком, </w:t>
      </w:r>
      <w:r w:rsidRPr="000F4E19">
        <w:rPr>
          <w:rStyle w:val="af6"/>
          <w:b w:val="0"/>
          <w:sz w:val="28"/>
          <w:szCs w:val="28"/>
          <w:lang w:val="ru-RU"/>
        </w:rPr>
        <w:t>в пределах и за пределами города Астана</w:t>
      </w:r>
      <w:r w:rsidRPr="000F4E19">
        <w:rPr>
          <w:b/>
          <w:sz w:val="28"/>
          <w:szCs w:val="28"/>
          <w:lang w:val="ru-RU"/>
        </w:rPr>
        <w:t>.</w:t>
      </w:r>
    </w:p>
    <w:p w:rsidR="007D51F4" w:rsidRPr="007D51F4" w:rsidRDefault="007D51F4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1.2. Работы выполняются на всех этапах подготовки и проведения мероприятия в следующие периоды:</w:t>
      </w:r>
    </w:p>
    <w:p w:rsidR="007D51F4" w:rsidRPr="007D51F4" w:rsidRDefault="007D51F4" w:rsidP="007D51F4">
      <w:pPr>
        <w:pStyle w:val="aff8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rStyle w:val="af6"/>
          <w:sz w:val="28"/>
          <w:szCs w:val="28"/>
        </w:rPr>
        <w:t>Монтаж</w:t>
      </w:r>
      <w:proofErr w:type="spellEnd"/>
      <w:r w:rsidRPr="007D51F4">
        <w:rPr>
          <w:rStyle w:val="af6"/>
          <w:sz w:val="28"/>
          <w:szCs w:val="28"/>
        </w:rPr>
        <w:t xml:space="preserve"> </w:t>
      </w:r>
      <w:proofErr w:type="spellStart"/>
      <w:r w:rsidRPr="007D51F4">
        <w:rPr>
          <w:rStyle w:val="af6"/>
          <w:sz w:val="28"/>
          <w:szCs w:val="28"/>
        </w:rPr>
        <w:t>площадок</w:t>
      </w:r>
      <w:proofErr w:type="spellEnd"/>
      <w:r w:rsidRPr="007D51F4">
        <w:rPr>
          <w:rStyle w:val="af6"/>
          <w:sz w:val="28"/>
          <w:szCs w:val="28"/>
        </w:rPr>
        <w:t>:</w:t>
      </w:r>
      <w:r w:rsidRPr="007D51F4">
        <w:rPr>
          <w:sz w:val="28"/>
          <w:szCs w:val="28"/>
        </w:rPr>
        <w:t xml:space="preserve"> 01–03 </w:t>
      </w:r>
      <w:proofErr w:type="spellStart"/>
      <w:r w:rsidRPr="007D51F4">
        <w:rPr>
          <w:sz w:val="28"/>
          <w:szCs w:val="28"/>
        </w:rPr>
        <w:t>декабря</w:t>
      </w:r>
      <w:proofErr w:type="spellEnd"/>
      <w:r w:rsidRPr="007D51F4">
        <w:rPr>
          <w:sz w:val="28"/>
          <w:szCs w:val="28"/>
        </w:rPr>
        <w:t xml:space="preserve"> 2025 </w:t>
      </w:r>
      <w:proofErr w:type="spellStart"/>
      <w:r w:rsidRPr="007D51F4">
        <w:rPr>
          <w:sz w:val="28"/>
          <w:szCs w:val="28"/>
        </w:rPr>
        <w:t>года</w:t>
      </w:r>
      <w:proofErr w:type="spellEnd"/>
      <w:r w:rsidRPr="007D51F4">
        <w:rPr>
          <w:sz w:val="28"/>
          <w:szCs w:val="28"/>
        </w:rPr>
        <w:t>;</w:t>
      </w:r>
    </w:p>
    <w:p w:rsidR="007D51F4" w:rsidRPr="007D51F4" w:rsidRDefault="007D51F4" w:rsidP="007D51F4">
      <w:pPr>
        <w:pStyle w:val="aff8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rStyle w:val="af6"/>
          <w:sz w:val="28"/>
          <w:szCs w:val="28"/>
        </w:rPr>
        <w:t>Проведение</w:t>
      </w:r>
      <w:proofErr w:type="spellEnd"/>
      <w:r w:rsidRPr="007D51F4">
        <w:rPr>
          <w:rStyle w:val="af6"/>
          <w:sz w:val="28"/>
          <w:szCs w:val="28"/>
        </w:rPr>
        <w:t xml:space="preserve"> </w:t>
      </w:r>
      <w:proofErr w:type="spellStart"/>
      <w:r w:rsidRPr="007D51F4">
        <w:rPr>
          <w:rStyle w:val="af6"/>
          <w:sz w:val="28"/>
          <w:szCs w:val="28"/>
        </w:rPr>
        <w:t>Чемпионата</w:t>
      </w:r>
      <w:proofErr w:type="spellEnd"/>
      <w:r w:rsidRPr="007D51F4">
        <w:rPr>
          <w:rStyle w:val="af6"/>
          <w:sz w:val="28"/>
          <w:szCs w:val="28"/>
        </w:rPr>
        <w:t>:</w:t>
      </w:r>
      <w:r w:rsidRPr="007D51F4">
        <w:rPr>
          <w:sz w:val="28"/>
          <w:szCs w:val="28"/>
        </w:rPr>
        <w:t xml:space="preserve"> 04–06 </w:t>
      </w:r>
      <w:proofErr w:type="spellStart"/>
      <w:r w:rsidRPr="007D51F4">
        <w:rPr>
          <w:sz w:val="28"/>
          <w:szCs w:val="28"/>
        </w:rPr>
        <w:t>декабря</w:t>
      </w:r>
      <w:proofErr w:type="spellEnd"/>
      <w:r w:rsidRPr="007D51F4">
        <w:rPr>
          <w:sz w:val="28"/>
          <w:szCs w:val="28"/>
        </w:rPr>
        <w:t xml:space="preserve"> 2025 </w:t>
      </w:r>
      <w:proofErr w:type="spellStart"/>
      <w:r w:rsidRPr="007D51F4">
        <w:rPr>
          <w:sz w:val="28"/>
          <w:szCs w:val="28"/>
        </w:rPr>
        <w:t>года</w:t>
      </w:r>
      <w:proofErr w:type="spellEnd"/>
      <w:r w:rsidRPr="007D51F4">
        <w:rPr>
          <w:sz w:val="28"/>
          <w:szCs w:val="28"/>
        </w:rPr>
        <w:t>;</w:t>
      </w:r>
    </w:p>
    <w:p w:rsidR="007D51F4" w:rsidRPr="007D51F4" w:rsidRDefault="007D51F4" w:rsidP="007D51F4">
      <w:pPr>
        <w:pStyle w:val="aff8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rStyle w:val="af6"/>
          <w:sz w:val="28"/>
          <w:szCs w:val="28"/>
        </w:rPr>
        <w:t>Демонтаж</w:t>
      </w:r>
      <w:proofErr w:type="spellEnd"/>
      <w:r w:rsidRPr="007D51F4">
        <w:rPr>
          <w:rStyle w:val="af6"/>
          <w:sz w:val="28"/>
          <w:szCs w:val="28"/>
        </w:rPr>
        <w:t xml:space="preserve"> </w:t>
      </w:r>
      <w:proofErr w:type="spellStart"/>
      <w:r w:rsidRPr="007D51F4">
        <w:rPr>
          <w:rStyle w:val="af6"/>
          <w:sz w:val="28"/>
          <w:szCs w:val="28"/>
        </w:rPr>
        <w:t>площадок</w:t>
      </w:r>
      <w:proofErr w:type="spellEnd"/>
      <w:r w:rsidRPr="007D51F4">
        <w:rPr>
          <w:rStyle w:val="af6"/>
          <w:sz w:val="28"/>
          <w:szCs w:val="28"/>
        </w:rPr>
        <w:t>:</w:t>
      </w:r>
      <w:r w:rsidRPr="007D51F4">
        <w:rPr>
          <w:sz w:val="28"/>
          <w:szCs w:val="28"/>
        </w:rPr>
        <w:t xml:space="preserve"> 07–08 </w:t>
      </w:r>
      <w:proofErr w:type="spellStart"/>
      <w:r w:rsidRPr="007D51F4">
        <w:rPr>
          <w:sz w:val="28"/>
          <w:szCs w:val="28"/>
        </w:rPr>
        <w:t>декабря</w:t>
      </w:r>
      <w:proofErr w:type="spellEnd"/>
      <w:r w:rsidRPr="007D51F4">
        <w:rPr>
          <w:sz w:val="28"/>
          <w:szCs w:val="28"/>
        </w:rPr>
        <w:t xml:space="preserve"> 2025 </w:t>
      </w:r>
      <w:proofErr w:type="spellStart"/>
      <w:r w:rsidRPr="007D51F4">
        <w:rPr>
          <w:sz w:val="28"/>
          <w:szCs w:val="28"/>
        </w:rPr>
        <w:t>года</w:t>
      </w:r>
      <w:proofErr w:type="spellEnd"/>
      <w:r w:rsidRPr="007D51F4">
        <w:rPr>
          <w:sz w:val="28"/>
          <w:szCs w:val="28"/>
        </w:rPr>
        <w:t>.</w:t>
      </w:r>
    </w:p>
    <w:p w:rsidR="007D51F4" w:rsidRDefault="007D51F4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1.3. Погрузо-разгрузочные работы включают в себя обращение с мебелью, оборудованием, инструментами, стендовыми конструкциями, оргтехникой и иными товарно-материальными ценностями Заказчика.</w:t>
      </w:r>
    </w:p>
    <w:p w:rsidR="007B53DC" w:rsidRPr="007B53DC" w:rsidRDefault="007B53DC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B53DC">
        <w:rPr>
          <w:sz w:val="28"/>
          <w:szCs w:val="28"/>
          <w:lang w:val="ru-RU"/>
        </w:rPr>
        <w:t xml:space="preserve">1.4. Поставщик обязан иметь в распоряжении необходимую </w:t>
      </w:r>
      <w:r w:rsidRPr="007B53DC">
        <w:rPr>
          <w:rStyle w:val="af6"/>
          <w:sz w:val="28"/>
          <w:szCs w:val="28"/>
          <w:lang w:val="ru-RU"/>
        </w:rPr>
        <w:t>технику и инструменты</w:t>
      </w:r>
      <w:r w:rsidRPr="007B53DC">
        <w:rPr>
          <w:sz w:val="28"/>
          <w:szCs w:val="28"/>
          <w:lang w:val="ru-RU"/>
        </w:rPr>
        <w:t>, обеспечивающие качественное и безопасное выполнение погрузо-разгрузочных работ (</w:t>
      </w:r>
      <w:proofErr w:type="gramStart"/>
      <w:r w:rsidRPr="007B53DC">
        <w:rPr>
          <w:sz w:val="28"/>
          <w:szCs w:val="28"/>
          <w:lang w:val="ru-RU"/>
        </w:rPr>
        <w:t>например</w:t>
      </w:r>
      <w:proofErr w:type="gramEnd"/>
      <w:r w:rsidRPr="007B53DC">
        <w:rPr>
          <w:sz w:val="28"/>
          <w:szCs w:val="28"/>
          <w:lang w:val="ru-RU"/>
        </w:rPr>
        <w:t xml:space="preserve">: тележки, </w:t>
      </w:r>
      <w:proofErr w:type="spellStart"/>
      <w:r w:rsidRPr="007B53DC">
        <w:rPr>
          <w:sz w:val="28"/>
          <w:szCs w:val="28"/>
          <w:lang w:val="ru-RU"/>
        </w:rPr>
        <w:t>роклы</w:t>
      </w:r>
      <w:proofErr w:type="spellEnd"/>
      <w:r w:rsidRPr="007B53DC">
        <w:rPr>
          <w:sz w:val="28"/>
          <w:szCs w:val="28"/>
          <w:lang w:val="ru-RU"/>
        </w:rPr>
        <w:t>, штабелёры, погрузчики, ремни, такелажное оборудование, инструмент для сборки и разборки).</w:t>
      </w:r>
    </w:p>
    <w:p w:rsidR="007D51F4" w:rsidRPr="007B53DC" w:rsidRDefault="007D51F4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51F4" w:rsidRPr="007D51F4" w:rsidRDefault="007D51F4" w:rsidP="007D51F4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2. Состав и объём оказываемых услуг</w:t>
      </w:r>
    </w:p>
    <w:p w:rsidR="007D51F4" w:rsidRPr="007D51F4" w:rsidRDefault="007D51F4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2.1. Поставщик выполняет следующие виды работ, включая, но не ограничиваясь ими:</w:t>
      </w:r>
    </w:p>
    <w:p w:rsidR="007D51F4" w:rsidRPr="007D51F4" w:rsidRDefault="007D51F4" w:rsidP="007D51F4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разборка, сборка, загрузка, выгрузка и размещение имущества Заказчика по согласованию с ним;</w:t>
      </w:r>
    </w:p>
    <w:p w:rsidR="007D51F4" w:rsidRPr="007D51F4" w:rsidRDefault="007D51F4" w:rsidP="007D51F4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проверка физического состояния и целостности всего погруженного и разгруженного имущества;</w:t>
      </w:r>
    </w:p>
    <w:p w:rsidR="007D51F4" w:rsidRPr="007D51F4" w:rsidRDefault="007D51F4" w:rsidP="007D51F4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обеспечение сохранности и целостности грузов при всех операциях;</w:t>
      </w:r>
    </w:p>
    <w:p w:rsidR="007D51F4" w:rsidRPr="007D51F4" w:rsidRDefault="007D51F4" w:rsidP="007D51F4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устранение за свой счёт последствий повреждений помещений и имущества Заказчика, если они возникли по вине Поставщика;</w:t>
      </w:r>
    </w:p>
    <w:p w:rsidR="007D51F4" w:rsidRPr="007D51F4" w:rsidRDefault="007D51F4" w:rsidP="007D51F4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lastRenderedPageBreak/>
        <w:t>контроль за соблюдением правил охраны труда и техники безопасности;</w:t>
      </w:r>
    </w:p>
    <w:p w:rsidR="007D51F4" w:rsidRPr="007D51F4" w:rsidRDefault="007D51F4" w:rsidP="007D51F4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обеспечение безопасности персонала и принятие мер по предотвращению несчастных случаев;</w:t>
      </w:r>
    </w:p>
    <w:p w:rsidR="007D51F4" w:rsidRPr="007D51F4" w:rsidRDefault="007D51F4" w:rsidP="007D51F4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оперативное реагирование на внеплановые заявки в течение всего периода Чемпионата.</w:t>
      </w:r>
    </w:p>
    <w:p w:rsidR="007D51F4" w:rsidRPr="007D51F4" w:rsidRDefault="007D51F4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2.2. Поставщик обязан организовать работу так, чтобы не прерывалась общая логистика монтажа и демонтажа, включая вечернее время и выходные дни.</w:t>
      </w:r>
    </w:p>
    <w:p w:rsidR="007D51F4" w:rsidRPr="00A223A7" w:rsidRDefault="007D51F4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51F4" w:rsidRPr="007D51F4" w:rsidRDefault="007D51F4" w:rsidP="007D51F4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3. Сроки оказания услуг</w:t>
      </w:r>
    </w:p>
    <w:p w:rsidR="007D51F4" w:rsidRPr="007D51F4" w:rsidRDefault="007D51F4" w:rsidP="000E1A43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 xml:space="preserve">3.1. Услуги оказываются Поставщиком в период с </w:t>
      </w:r>
      <w:r w:rsidRPr="007D51F4">
        <w:rPr>
          <w:rStyle w:val="af6"/>
          <w:sz w:val="28"/>
          <w:szCs w:val="28"/>
          <w:lang w:val="ru-RU"/>
        </w:rPr>
        <w:t>01 по 08 декабря 2025 года</w:t>
      </w:r>
      <w:r w:rsidRPr="007D51F4">
        <w:rPr>
          <w:sz w:val="28"/>
          <w:szCs w:val="28"/>
          <w:lang w:val="ru-RU"/>
        </w:rPr>
        <w:t>, включая все этапы проведения Чемпионата:</w:t>
      </w:r>
      <w:r w:rsidR="000E1A43">
        <w:rPr>
          <w:sz w:val="28"/>
          <w:szCs w:val="28"/>
          <w:lang w:val="ru-RU"/>
        </w:rPr>
        <w:t xml:space="preserve"> </w:t>
      </w:r>
      <w:r w:rsidRPr="007D51F4">
        <w:rPr>
          <w:sz w:val="28"/>
          <w:szCs w:val="28"/>
          <w:lang w:val="ru-RU"/>
        </w:rPr>
        <w:t>монтаж (01–03 декабря), проведение соревнований (04–06 декабря) и демонтаж (07–08 декабря).</w:t>
      </w:r>
    </w:p>
    <w:p w:rsidR="007D51F4" w:rsidRPr="007D51F4" w:rsidRDefault="007D51F4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3.2. Поставщик обязан обеспечить наличие достаточного числа работников на всех этапах работ, а также готовность персонала к выполнению внеплановых заявок Заказчика.</w:t>
      </w:r>
    </w:p>
    <w:p w:rsidR="007D51F4" w:rsidRPr="007D51F4" w:rsidRDefault="007D51F4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3.3. Работы выполняются в соответствии с утверждённым графиком подготовки и проведения Чемпионата, в дневное и, при необходимости, в вечернее время.</w:t>
      </w:r>
    </w:p>
    <w:p w:rsidR="007D51F4" w:rsidRPr="00A223A7" w:rsidRDefault="007D51F4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51F4" w:rsidRPr="007D51F4" w:rsidRDefault="007D51F4" w:rsidP="007D51F4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4. Порядок расчёта и оплаты услуг</w:t>
      </w:r>
    </w:p>
    <w:p w:rsidR="007D51F4" w:rsidRPr="00A223A7" w:rsidRDefault="007D51F4" w:rsidP="00A223A7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A223A7">
        <w:rPr>
          <w:sz w:val="28"/>
          <w:szCs w:val="28"/>
          <w:lang w:val="ru-RU"/>
        </w:rPr>
        <w:t>4.1. Расчёт стоимости услуг осуществляется исходя из количества фактически отработанных часов погрузочно-разгрузочного персонала (грузчиков), по заявкам Заказчика и подтверждённым актам оказанных услуг.</w:t>
      </w:r>
    </w:p>
    <w:p w:rsidR="007D51F4" w:rsidRPr="00A223A7" w:rsidRDefault="007D51F4" w:rsidP="00A223A7">
      <w:pPr>
        <w:pStyle w:val="aff8"/>
        <w:spacing w:before="0" w:beforeAutospacing="0" w:after="0" w:afterAutospacing="0"/>
        <w:ind w:firstLine="709"/>
        <w:jc w:val="both"/>
        <w:rPr>
          <w:rStyle w:val="af6"/>
          <w:sz w:val="28"/>
          <w:szCs w:val="28"/>
          <w:lang w:val="ru-RU"/>
        </w:rPr>
      </w:pPr>
      <w:r w:rsidRPr="00A223A7">
        <w:rPr>
          <w:sz w:val="28"/>
          <w:szCs w:val="28"/>
          <w:lang w:val="ru-RU"/>
        </w:rPr>
        <w:t xml:space="preserve">4.2. Фиксированный тариф — </w:t>
      </w:r>
      <w:r w:rsidRPr="00A223A7">
        <w:rPr>
          <w:rStyle w:val="af6"/>
          <w:sz w:val="28"/>
          <w:szCs w:val="28"/>
          <w:lang w:val="ru-RU"/>
        </w:rPr>
        <w:t>5 000 (пять тысяч) тенге за 1 час работы одного грузчика.</w:t>
      </w:r>
    </w:p>
    <w:p w:rsidR="00A223A7" w:rsidRPr="00A223A7" w:rsidRDefault="00A223A7" w:rsidP="00A223A7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A223A7">
        <w:rPr>
          <w:rStyle w:val="af6"/>
          <w:b w:val="0"/>
          <w:sz w:val="28"/>
          <w:szCs w:val="28"/>
          <w:lang w:val="ru-RU"/>
        </w:rPr>
        <w:t>4.3.</w:t>
      </w:r>
      <w:r w:rsidRPr="00A223A7">
        <w:rPr>
          <w:rStyle w:val="af6"/>
          <w:sz w:val="28"/>
          <w:szCs w:val="28"/>
          <w:lang w:val="ru-RU"/>
        </w:rPr>
        <w:t xml:space="preserve"> </w:t>
      </w:r>
      <w:r w:rsidRPr="00A223A7">
        <w:rPr>
          <w:sz w:val="28"/>
          <w:szCs w:val="28"/>
          <w:lang w:val="ru-RU"/>
        </w:rPr>
        <w:t>Количество задействованных грузчиков определяется Заказчиком исходя из объёма, характера и срочности выполняемых работ либо согласовывается с ним Поставщиком в зависимости от массы, габаритов и особенностей перемещаемого груза.</w:t>
      </w:r>
    </w:p>
    <w:p w:rsidR="007D51F4" w:rsidRPr="00A223A7" w:rsidRDefault="00A223A7" w:rsidP="00A223A7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A223A7">
        <w:rPr>
          <w:sz w:val="28"/>
          <w:szCs w:val="28"/>
          <w:lang w:val="ru-RU"/>
        </w:rPr>
        <w:t>4.4</w:t>
      </w:r>
      <w:r w:rsidR="007D51F4" w:rsidRPr="00A223A7">
        <w:rPr>
          <w:sz w:val="28"/>
          <w:szCs w:val="28"/>
          <w:lang w:val="ru-RU"/>
        </w:rPr>
        <w:t>. Обоснование расчёта количества человеко-часов оформляется в виде таблицы, являющейся неотъемлемой частью Акта оказанных услуг:</w:t>
      </w:r>
    </w:p>
    <w:tbl>
      <w:tblPr>
        <w:tblStyle w:val="aff0"/>
        <w:tblW w:w="9747" w:type="dxa"/>
        <w:tblLook w:val="04A0" w:firstRow="1" w:lastRow="0" w:firstColumn="1" w:lastColumn="0" w:noHBand="0" w:noVBand="1"/>
      </w:tblPr>
      <w:tblGrid>
        <w:gridCol w:w="1193"/>
        <w:gridCol w:w="1487"/>
        <w:gridCol w:w="1875"/>
        <w:gridCol w:w="1485"/>
        <w:gridCol w:w="1962"/>
        <w:gridCol w:w="1962"/>
      </w:tblGrid>
      <w:tr w:rsidR="007D51F4" w:rsidRPr="00A223A7" w:rsidTr="000E1A43">
        <w:tc>
          <w:tcPr>
            <w:tcW w:w="675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</w:p>
        </w:tc>
        <w:tc>
          <w:tcPr>
            <w:tcW w:w="2268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выполняемых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proofErr w:type="spellEnd"/>
          </w:p>
        </w:tc>
        <w:tc>
          <w:tcPr>
            <w:tcW w:w="1985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223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 грузчиков / часов работы</w:t>
            </w:r>
          </w:p>
        </w:tc>
        <w:tc>
          <w:tcPr>
            <w:tcW w:w="1843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Поставщика</w:t>
            </w:r>
            <w:proofErr w:type="spellEnd"/>
          </w:p>
        </w:tc>
        <w:tc>
          <w:tcPr>
            <w:tcW w:w="1842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представителя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  <w:proofErr w:type="spellEnd"/>
          </w:p>
        </w:tc>
      </w:tr>
      <w:tr w:rsidR="007D51F4" w:rsidRPr="00A223A7" w:rsidTr="000E1A43">
        <w:tc>
          <w:tcPr>
            <w:tcW w:w="675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D51F4" w:rsidRPr="00A223A7" w:rsidRDefault="007D51F4" w:rsidP="00A223A7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1F4" w:rsidRPr="00A223A7" w:rsidRDefault="007D51F4" w:rsidP="00A223A7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7D51F4" w:rsidRPr="00A223A7" w:rsidRDefault="00A223A7" w:rsidP="00A223A7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A223A7">
        <w:rPr>
          <w:sz w:val="28"/>
          <w:szCs w:val="28"/>
          <w:lang w:val="ru-RU"/>
        </w:rPr>
        <w:lastRenderedPageBreak/>
        <w:t>4.5</w:t>
      </w:r>
      <w:r w:rsidR="007D51F4" w:rsidRPr="00A223A7">
        <w:rPr>
          <w:sz w:val="28"/>
          <w:szCs w:val="28"/>
          <w:lang w:val="ru-RU"/>
        </w:rPr>
        <w:t>. Оплата услуг производится на основании подписанных сторонами актов оказанных услуг, содержащих данные таблицы и расчёт стоимости по установленному тарифу.</w:t>
      </w:r>
    </w:p>
    <w:p w:rsidR="007D51F4" w:rsidRPr="00A223A7" w:rsidRDefault="007D51F4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51F4" w:rsidRPr="007D51F4" w:rsidRDefault="007D51F4" w:rsidP="007D51F4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5. Требования к Поставщику</w:t>
      </w:r>
    </w:p>
    <w:p w:rsidR="007D51F4" w:rsidRPr="007D51F4" w:rsidRDefault="007D51F4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5.1. Поставщик обязан:</w:t>
      </w:r>
    </w:p>
    <w:p w:rsidR="007D51F4" w:rsidRPr="007D51F4" w:rsidRDefault="007D51F4" w:rsidP="007D51F4">
      <w:pPr>
        <w:pStyle w:val="aff8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привлекать квалифицированный персонал с опытом выполнения погрузо-разгрузочных работ;</w:t>
      </w:r>
    </w:p>
    <w:p w:rsidR="007D51F4" w:rsidRPr="007D51F4" w:rsidRDefault="007D51F4" w:rsidP="007D51F4">
      <w:pPr>
        <w:pStyle w:val="aff8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 xml:space="preserve">обеспечить работников средствами индивидуальной защиты (каски, перчатки, жилеты, </w:t>
      </w:r>
      <w:proofErr w:type="spellStart"/>
      <w:r w:rsidRPr="007D51F4">
        <w:rPr>
          <w:sz w:val="28"/>
          <w:szCs w:val="28"/>
          <w:lang w:val="ru-RU"/>
        </w:rPr>
        <w:t>спецобувь</w:t>
      </w:r>
      <w:proofErr w:type="spellEnd"/>
      <w:r w:rsidRPr="007D51F4">
        <w:rPr>
          <w:sz w:val="28"/>
          <w:szCs w:val="28"/>
          <w:lang w:val="ru-RU"/>
        </w:rPr>
        <w:t>);</w:t>
      </w:r>
    </w:p>
    <w:p w:rsidR="007D51F4" w:rsidRPr="007D51F4" w:rsidRDefault="007D51F4" w:rsidP="007D51F4">
      <w:pPr>
        <w:pStyle w:val="aff8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контролировать соблюдение правил охраны труда и пожарной безопасности;</w:t>
      </w:r>
    </w:p>
    <w:p w:rsidR="007D51F4" w:rsidRPr="007D51F4" w:rsidRDefault="007D51F4" w:rsidP="007D51F4">
      <w:pPr>
        <w:pStyle w:val="aff8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гарантировать сохранность имущества Заказчика и устранение повреждений по вине работников Поставщика;</w:t>
      </w:r>
    </w:p>
    <w:p w:rsidR="007D51F4" w:rsidRPr="00A223A7" w:rsidRDefault="007D51F4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51F4" w:rsidRPr="007D51F4" w:rsidRDefault="007D51F4" w:rsidP="007D51F4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6. Требования к отчётности</w:t>
      </w:r>
    </w:p>
    <w:p w:rsidR="007D51F4" w:rsidRPr="007D51F4" w:rsidRDefault="007D51F4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>6.1. По завершении оказания услуг Поставщик представляет отчёт с указанием дат, видов работ и количества человеко-часов, подтверждённый актами, подписанными обеими сторонами.</w:t>
      </w:r>
    </w:p>
    <w:p w:rsidR="007D51F4" w:rsidRPr="007D51F4" w:rsidRDefault="007D51F4" w:rsidP="007D51F4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 xml:space="preserve">6.2. Отчёт предоставляется в бумажной и электронной формах в течение </w:t>
      </w:r>
      <w:r w:rsidRPr="007D51F4">
        <w:rPr>
          <w:rStyle w:val="af6"/>
          <w:sz w:val="28"/>
          <w:szCs w:val="28"/>
          <w:lang w:val="ru-RU"/>
        </w:rPr>
        <w:t>10 (десяти) рабочих дней</w:t>
      </w:r>
      <w:r w:rsidRPr="007D51F4">
        <w:rPr>
          <w:sz w:val="28"/>
          <w:szCs w:val="28"/>
          <w:lang w:val="ru-RU"/>
        </w:rPr>
        <w:t xml:space="preserve"> после окончания Чемпионата.</w:t>
      </w:r>
    </w:p>
    <w:p w:rsidR="00FD4DE5" w:rsidRDefault="00FD4DE5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Default="00406F68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Default="00406F68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Default="00406F68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Default="00406F68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Default="00406F68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Default="00406F68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Default="00406F68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Default="00406F68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Default="00406F68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Default="00406F68" w:rsidP="00406F68">
      <w:pPr>
        <w:pStyle w:val="31"/>
        <w:spacing w:before="0" w:line="240" w:lineRule="auto"/>
        <w:ind w:left="284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A976B9" w:rsidRDefault="00A976B9" w:rsidP="00A976B9">
      <w:pPr>
        <w:rPr>
          <w:lang w:val="ru-RU"/>
        </w:rPr>
      </w:pPr>
    </w:p>
    <w:p w:rsidR="00A976B9" w:rsidRDefault="00A976B9" w:rsidP="00A976B9">
      <w:pPr>
        <w:rPr>
          <w:lang w:val="ru-RU"/>
        </w:rPr>
      </w:pPr>
    </w:p>
    <w:p w:rsidR="00A976B9" w:rsidRDefault="00A976B9" w:rsidP="00A976B9">
      <w:pPr>
        <w:rPr>
          <w:lang w:val="ru-RU"/>
        </w:rPr>
      </w:pPr>
    </w:p>
    <w:p w:rsidR="00A976B9" w:rsidRPr="00A976B9" w:rsidRDefault="00A976B9" w:rsidP="00A976B9">
      <w:pPr>
        <w:rPr>
          <w:lang w:val="ru-RU"/>
        </w:rPr>
      </w:pPr>
      <w:bookmarkStart w:id="0" w:name="_GoBack"/>
      <w:bookmarkEnd w:id="0"/>
    </w:p>
    <w:p w:rsidR="00406F68" w:rsidRDefault="00406F68" w:rsidP="00406F68">
      <w:pPr>
        <w:pStyle w:val="31"/>
        <w:spacing w:before="0" w:line="240" w:lineRule="auto"/>
        <w:ind w:left="284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406F68" w:rsidRDefault="00406F68" w:rsidP="00406F68">
      <w:pPr>
        <w:pStyle w:val="3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D51F4">
        <w:rPr>
          <w:rFonts w:ascii="Times New Roman" w:hAnsi="Times New Roman" w:cs="Times New Roman"/>
          <w:color w:val="auto"/>
          <w:sz w:val="28"/>
          <w:szCs w:val="28"/>
          <w:lang w:val="ru-RU"/>
        </w:rPr>
        <w:t>ТЕХНИКАЛЫҚ ЕРЕКШЕЛІК</w:t>
      </w:r>
    </w:p>
    <w:p w:rsidR="00406F68" w:rsidRPr="007D51F4" w:rsidRDefault="00406F68" w:rsidP="00406F68">
      <w:pPr>
        <w:spacing w:after="0" w:line="240" w:lineRule="auto"/>
        <w:rPr>
          <w:lang w:val="ru-RU"/>
        </w:rPr>
      </w:pPr>
    </w:p>
    <w:p w:rsidR="00406F68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proofErr w:type="spellStart"/>
      <w:r w:rsidRPr="007D51F4">
        <w:rPr>
          <w:sz w:val="28"/>
          <w:szCs w:val="28"/>
          <w:lang w:val="ru-RU"/>
        </w:rPr>
        <w:t>сатып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алынатын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қызметтер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бойынша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sz w:val="28"/>
          <w:szCs w:val="28"/>
          <w:lang w:val="ru-RU"/>
        </w:rPr>
        <w:t>тиеу-түсіру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sz w:val="28"/>
          <w:szCs w:val="28"/>
          <w:lang w:val="ru-RU"/>
        </w:rPr>
        <w:t>жұмыстарына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жүргізу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кезінде</w:t>
      </w:r>
      <w:proofErr w:type="spellEnd"/>
    </w:p>
    <w:p w:rsidR="00406F68" w:rsidRPr="000E1A43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ru-RU"/>
        </w:rPr>
      </w:pPr>
      <w:proofErr w:type="spellStart"/>
      <w:r w:rsidRPr="007D51F4">
        <w:rPr>
          <w:rStyle w:val="af6"/>
          <w:sz w:val="28"/>
          <w:szCs w:val="28"/>
          <w:lang w:val="ru-RU"/>
        </w:rPr>
        <w:t>Республикалық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sz w:val="28"/>
          <w:szCs w:val="28"/>
          <w:lang w:val="ru-RU"/>
        </w:rPr>
        <w:t>кәсіби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sz w:val="28"/>
          <w:szCs w:val="28"/>
          <w:lang w:val="ru-RU"/>
        </w:rPr>
        <w:t>шеберлік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sz w:val="28"/>
          <w:szCs w:val="28"/>
          <w:lang w:val="ru-RU"/>
        </w:rPr>
        <w:t>чемпионатының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sz w:val="28"/>
          <w:szCs w:val="28"/>
        </w:rPr>
        <w:t>WorldSkills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</w:t>
      </w:r>
      <w:r w:rsidRPr="007D51F4">
        <w:rPr>
          <w:rStyle w:val="af6"/>
          <w:sz w:val="28"/>
          <w:szCs w:val="28"/>
        </w:rPr>
        <w:t>Kazakhstan</w:t>
      </w:r>
      <w:r w:rsidRPr="007D51F4">
        <w:rPr>
          <w:rStyle w:val="af6"/>
          <w:sz w:val="28"/>
          <w:szCs w:val="28"/>
          <w:lang w:val="ru-RU"/>
        </w:rPr>
        <w:t xml:space="preserve"> 2025 </w:t>
      </w:r>
      <w:proofErr w:type="spellStart"/>
      <w:r w:rsidRPr="007D51F4">
        <w:rPr>
          <w:sz w:val="28"/>
          <w:szCs w:val="28"/>
          <w:lang w:val="ru-RU"/>
        </w:rPr>
        <w:t>объектіде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ұсынылатын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Чемпионаттар</w:t>
      </w:r>
      <w:proofErr w:type="spellEnd"/>
      <w:r w:rsidRPr="007D51F4">
        <w:rPr>
          <w:sz w:val="28"/>
          <w:szCs w:val="28"/>
          <w:lang w:val="ru-RU"/>
        </w:rPr>
        <w:t xml:space="preserve"> (</w:t>
      </w:r>
      <w:proofErr w:type="spellStart"/>
      <w:r w:rsidRPr="007D51F4">
        <w:rPr>
          <w:sz w:val="28"/>
          <w:szCs w:val="28"/>
          <w:lang w:val="ru-RU"/>
        </w:rPr>
        <w:t>бұдан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әрі</w:t>
      </w:r>
      <w:proofErr w:type="spellEnd"/>
      <w:r w:rsidRPr="007D51F4">
        <w:rPr>
          <w:sz w:val="28"/>
          <w:szCs w:val="28"/>
          <w:lang w:val="ru-RU"/>
        </w:rPr>
        <w:t xml:space="preserve"> – Чемпионат) </w:t>
      </w:r>
      <w:r w:rsidRPr="007D51F4">
        <w:rPr>
          <w:rStyle w:val="af6"/>
          <w:sz w:val="28"/>
          <w:szCs w:val="28"/>
          <w:lang w:val="ru-RU"/>
        </w:rPr>
        <w:t xml:space="preserve">"ЕХРО" </w:t>
      </w:r>
      <w:proofErr w:type="spellStart"/>
      <w:r w:rsidRPr="007D51F4">
        <w:rPr>
          <w:rStyle w:val="af6"/>
          <w:sz w:val="28"/>
          <w:szCs w:val="28"/>
          <w:lang w:val="ru-RU"/>
        </w:rPr>
        <w:t>халықаралық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sz w:val="28"/>
          <w:szCs w:val="28"/>
          <w:lang w:val="ru-RU"/>
        </w:rPr>
        <w:t>көрме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sz w:val="28"/>
          <w:szCs w:val="28"/>
          <w:lang w:val="ru-RU"/>
        </w:rPr>
        <w:t>орталығының</w:t>
      </w:r>
      <w:proofErr w:type="spellEnd"/>
      <w:r w:rsidRPr="007D51F4">
        <w:rPr>
          <w:sz w:val="28"/>
          <w:szCs w:val="28"/>
          <w:lang w:val="ru-RU"/>
        </w:rPr>
        <w:t>,</w:t>
      </w:r>
      <w:r>
        <w:rPr>
          <w:b/>
          <w:bCs/>
          <w:sz w:val="28"/>
          <w:szCs w:val="28"/>
          <w:lang w:val="ru-RU"/>
        </w:rPr>
        <w:t xml:space="preserve"> </w:t>
      </w:r>
      <w:r w:rsidRPr="007D51F4">
        <w:rPr>
          <w:sz w:val="28"/>
          <w:szCs w:val="28"/>
          <w:lang w:val="ru-RU"/>
        </w:rPr>
        <w:t xml:space="preserve">Астана қ., </w:t>
      </w:r>
      <w:proofErr w:type="spellStart"/>
      <w:r w:rsidRPr="007D51F4">
        <w:rPr>
          <w:sz w:val="28"/>
          <w:szCs w:val="28"/>
          <w:lang w:val="ru-RU"/>
        </w:rPr>
        <w:t>бастап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кезеңде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r w:rsidRPr="007D51F4">
        <w:rPr>
          <w:rStyle w:val="af6"/>
          <w:sz w:val="28"/>
          <w:szCs w:val="28"/>
          <w:lang w:val="ru-RU"/>
        </w:rPr>
        <w:t xml:space="preserve">2025 </w:t>
      </w:r>
      <w:proofErr w:type="spellStart"/>
      <w:r w:rsidRPr="007D51F4">
        <w:rPr>
          <w:rStyle w:val="af6"/>
          <w:sz w:val="28"/>
          <w:szCs w:val="28"/>
          <w:lang w:val="ru-RU"/>
        </w:rPr>
        <w:t>жылғы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01-08 </w:t>
      </w:r>
      <w:proofErr w:type="spellStart"/>
      <w:r w:rsidRPr="007D51F4">
        <w:rPr>
          <w:rStyle w:val="af6"/>
          <w:sz w:val="28"/>
          <w:szCs w:val="28"/>
          <w:lang w:val="ru-RU"/>
        </w:rPr>
        <w:t>желтоқсан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sz w:val="28"/>
          <w:szCs w:val="28"/>
          <w:lang w:val="ru-RU"/>
        </w:rPr>
        <w:t>аралығында</w:t>
      </w:r>
      <w:proofErr w:type="spellEnd"/>
      <w:r w:rsidRPr="007D51F4">
        <w:rPr>
          <w:sz w:val="28"/>
          <w:szCs w:val="28"/>
          <w:lang w:val="ru-RU"/>
        </w:rPr>
        <w:t>.</w:t>
      </w:r>
    </w:p>
    <w:p w:rsidR="00406F68" w:rsidRPr="000E1A43" w:rsidRDefault="00406F68" w:rsidP="0040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Pr="007D51F4" w:rsidRDefault="00406F68" w:rsidP="00406F68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1.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Жалпы</w:t>
      </w:r>
      <w:proofErr w:type="spellEnd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ережелер</w:t>
      </w:r>
      <w:proofErr w:type="spellEnd"/>
    </w:p>
    <w:p w:rsidR="00406F68" w:rsidRPr="000F4E19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0F4E19">
        <w:rPr>
          <w:rStyle w:val="af6"/>
          <w:sz w:val="28"/>
          <w:szCs w:val="28"/>
          <w:lang w:val="ru-RU"/>
        </w:rPr>
        <w:t>1.1.</w:t>
      </w:r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Жеткізуші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білікті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персоналмен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қамтамасыз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етуді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және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Тапсырыс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берушінің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мүлкін</w:t>
      </w:r>
      <w:proofErr w:type="spellEnd"/>
      <w:r w:rsidRPr="000F4E19">
        <w:rPr>
          <w:sz w:val="28"/>
          <w:szCs w:val="28"/>
          <w:lang w:val="ru-RU"/>
        </w:rPr>
        <w:t xml:space="preserve"> Чемпионат </w:t>
      </w:r>
      <w:proofErr w:type="spellStart"/>
      <w:r w:rsidRPr="000F4E19">
        <w:rPr>
          <w:sz w:val="28"/>
          <w:szCs w:val="28"/>
          <w:lang w:val="ru-RU"/>
        </w:rPr>
        <w:t>өтетін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жерде</w:t>
      </w:r>
      <w:proofErr w:type="spellEnd"/>
      <w:r w:rsidRPr="000F4E19">
        <w:rPr>
          <w:sz w:val="28"/>
          <w:szCs w:val="28"/>
          <w:lang w:val="ru-RU"/>
        </w:rPr>
        <w:t xml:space="preserve">, </w:t>
      </w:r>
      <w:proofErr w:type="spellStart"/>
      <w:r w:rsidRPr="000F4E19">
        <w:rPr>
          <w:sz w:val="28"/>
          <w:szCs w:val="28"/>
          <w:lang w:val="ru-RU"/>
        </w:rPr>
        <w:t>сондай-ақ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Тапсырыс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беруші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белгілеген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басқа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жерлерде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жылжытуға</w:t>
      </w:r>
      <w:proofErr w:type="spellEnd"/>
      <w:r w:rsidRPr="000F4E19">
        <w:rPr>
          <w:sz w:val="28"/>
          <w:szCs w:val="28"/>
          <w:lang w:val="ru-RU"/>
        </w:rPr>
        <w:t xml:space="preserve">, </w:t>
      </w:r>
      <w:proofErr w:type="spellStart"/>
      <w:r w:rsidRPr="000F4E19">
        <w:rPr>
          <w:sz w:val="28"/>
          <w:szCs w:val="28"/>
          <w:lang w:val="ru-RU"/>
        </w:rPr>
        <w:t>тиеуге</w:t>
      </w:r>
      <w:proofErr w:type="spellEnd"/>
      <w:r w:rsidRPr="000F4E19">
        <w:rPr>
          <w:sz w:val="28"/>
          <w:szCs w:val="28"/>
          <w:lang w:val="ru-RU"/>
        </w:rPr>
        <w:t xml:space="preserve">, </w:t>
      </w:r>
      <w:proofErr w:type="spellStart"/>
      <w:r w:rsidRPr="000F4E19">
        <w:rPr>
          <w:sz w:val="28"/>
          <w:szCs w:val="28"/>
          <w:lang w:val="ru-RU"/>
        </w:rPr>
        <w:t>түсіруге</w:t>
      </w:r>
      <w:proofErr w:type="spellEnd"/>
      <w:r w:rsidRPr="000F4E19">
        <w:rPr>
          <w:sz w:val="28"/>
          <w:szCs w:val="28"/>
          <w:lang w:val="ru-RU"/>
        </w:rPr>
        <w:t xml:space="preserve">, </w:t>
      </w:r>
      <w:proofErr w:type="spellStart"/>
      <w:r w:rsidRPr="000F4E19">
        <w:rPr>
          <w:sz w:val="28"/>
          <w:szCs w:val="28"/>
          <w:lang w:val="ru-RU"/>
        </w:rPr>
        <w:t>құрастыруға</w:t>
      </w:r>
      <w:proofErr w:type="spellEnd"/>
      <w:r w:rsidRPr="000F4E19">
        <w:rPr>
          <w:sz w:val="28"/>
          <w:szCs w:val="28"/>
          <w:lang w:val="ru-RU"/>
        </w:rPr>
        <w:t xml:space="preserve">, </w:t>
      </w:r>
      <w:proofErr w:type="spellStart"/>
      <w:r w:rsidRPr="000F4E19">
        <w:rPr>
          <w:sz w:val="28"/>
          <w:szCs w:val="28"/>
          <w:lang w:val="ru-RU"/>
        </w:rPr>
        <w:t>бөлшектеуге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және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орналастыруға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байланысты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тиеу-түсіру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жұмыстарының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толық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кешенін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қамтамасыз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етуге</w:t>
      </w:r>
      <w:proofErr w:type="spellEnd"/>
      <w:r w:rsidRPr="000F4E19">
        <w:rPr>
          <w:sz w:val="28"/>
          <w:szCs w:val="28"/>
          <w:lang w:val="ru-RU"/>
        </w:rPr>
        <w:t xml:space="preserve"> </w:t>
      </w:r>
      <w:proofErr w:type="spellStart"/>
      <w:r w:rsidRPr="000F4E19">
        <w:rPr>
          <w:sz w:val="28"/>
          <w:szCs w:val="28"/>
          <w:lang w:val="ru-RU"/>
        </w:rPr>
        <w:t>міндетті</w:t>
      </w:r>
      <w:proofErr w:type="spellEnd"/>
      <w:proofErr w:type="gramStart"/>
      <w:r w:rsidRPr="000F4E19">
        <w:rPr>
          <w:sz w:val="28"/>
          <w:szCs w:val="28"/>
          <w:lang w:val="ru-RU"/>
        </w:rPr>
        <w:t>. .</w:t>
      </w:r>
      <w:proofErr w:type="gramEnd"/>
      <w:r w:rsidRPr="000F4E19">
        <w:rPr>
          <w:sz w:val="28"/>
          <w:szCs w:val="28"/>
          <w:lang w:val="ru-RU"/>
        </w:rPr>
        <w:t xml:space="preserve">, </w:t>
      </w:r>
      <w:r w:rsidRPr="000F4E19">
        <w:rPr>
          <w:rStyle w:val="af6"/>
          <w:b w:val="0"/>
          <w:sz w:val="28"/>
          <w:szCs w:val="28"/>
          <w:lang w:val="ru-RU"/>
        </w:rPr>
        <w:t xml:space="preserve">Астана </w:t>
      </w:r>
      <w:proofErr w:type="spellStart"/>
      <w:r w:rsidRPr="000F4E19">
        <w:rPr>
          <w:rStyle w:val="af6"/>
          <w:b w:val="0"/>
          <w:sz w:val="28"/>
          <w:szCs w:val="28"/>
          <w:lang w:val="ru-RU"/>
        </w:rPr>
        <w:t>қаласының</w:t>
      </w:r>
      <w:proofErr w:type="spellEnd"/>
      <w:r w:rsidRPr="000F4E19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0F4E19">
        <w:rPr>
          <w:rStyle w:val="af6"/>
          <w:b w:val="0"/>
          <w:sz w:val="28"/>
          <w:szCs w:val="28"/>
          <w:lang w:val="ru-RU"/>
        </w:rPr>
        <w:t>шегінде</w:t>
      </w:r>
      <w:proofErr w:type="spellEnd"/>
      <w:r w:rsidRPr="000F4E19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0F4E19">
        <w:rPr>
          <w:rStyle w:val="af6"/>
          <w:b w:val="0"/>
          <w:sz w:val="28"/>
          <w:szCs w:val="28"/>
          <w:lang w:val="ru-RU"/>
        </w:rPr>
        <w:t>және</w:t>
      </w:r>
      <w:proofErr w:type="spellEnd"/>
      <w:r w:rsidRPr="000F4E19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0F4E19">
        <w:rPr>
          <w:rStyle w:val="af6"/>
          <w:b w:val="0"/>
          <w:sz w:val="28"/>
          <w:szCs w:val="28"/>
          <w:lang w:val="ru-RU"/>
        </w:rPr>
        <w:t>шегінен</w:t>
      </w:r>
      <w:proofErr w:type="spellEnd"/>
      <w:r w:rsidRPr="000F4E19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0F4E19">
        <w:rPr>
          <w:rStyle w:val="af6"/>
          <w:b w:val="0"/>
          <w:sz w:val="28"/>
          <w:szCs w:val="28"/>
          <w:lang w:val="ru-RU"/>
        </w:rPr>
        <w:t>тыс</w:t>
      </w:r>
      <w:proofErr w:type="spellEnd"/>
      <w:r w:rsidRPr="000F4E19">
        <w:rPr>
          <w:rStyle w:val="af6"/>
          <w:b w:val="0"/>
          <w:sz w:val="28"/>
          <w:szCs w:val="28"/>
          <w:lang w:val="ru-RU"/>
        </w:rPr>
        <w:t xml:space="preserve"> </w:t>
      </w:r>
      <w:proofErr w:type="spellStart"/>
      <w:r w:rsidRPr="000F4E19">
        <w:rPr>
          <w:rStyle w:val="af6"/>
          <w:b w:val="0"/>
          <w:sz w:val="28"/>
          <w:szCs w:val="28"/>
          <w:lang w:val="ru-RU"/>
        </w:rPr>
        <w:t>жерлерде</w:t>
      </w:r>
      <w:proofErr w:type="spellEnd"/>
      <w:r w:rsidRPr="000F4E19">
        <w:rPr>
          <w:b/>
          <w:sz w:val="28"/>
          <w:szCs w:val="28"/>
          <w:lang w:val="ru-RU"/>
        </w:rPr>
        <w:t>.</w:t>
      </w:r>
    </w:p>
    <w:p w:rsidR="00406F68" w:rsidRPr="007D51F4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 xml:space="preserve">1.2. </w:t>
      </w:r>
      <w:proofErr w:type="spellStart"/>
      <w:r w:rsidRPr="007D51F4">
        <w:rPr>
          <w:sz w:val="28"/>
          <w:szCs w:val="28"/>
          <w:lang w:val="ru-RU"/>
        </w:rPr>
        <w:t>Жұмыстар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іс-шараны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дайындау</w:t>
      </w:r>
      <w:proofErr w:type="spellEnd"/>
      <w:r w:rsidRPr="007D51F4">
        <w:rPr>
          <w:sz w:val="28"/>
          <w:szCs w:val="28"/>
          <w:lang w:val="ru-RU"/>
        </w:rPr>
        <w:t xml:space="preserve"> мен </w:t>
      </w:r>
      <w:proofErr w:type="spellStart"/>
      <w:r w:rsidRPr="007D51F4">
        <w:rPr>
          <w:sz w:val="28"/>
          <w:szCs w:val="28"/>
          <w:lang w:val="ru-RU"/>
        </w:rPr>
        <w:t>өткізудің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барлық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кезеңдерінде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келесі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кезеңдерде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орындалады</w:t>
      </w:r>
      <w:proofErr w:type="spellEnd"/>
      <w:r w:rsidRPr="007D51F4">
        <w:rPr>
          <w:sz w:val="28"/>
          <w:szCs w:val="28"/>
          <w:lang w:val="ru-RU"/>
        </w:rPr>
        <w:t>:</w:t>
      </w:r>
    </w:p>
    <w:p w:rsidR="00406F68" w:rsidRPr="007D51F4" w:rsidRDefault="00406F68" w:rsidP="00406F68">
      <w:pPr>
        <w:pStyle w:val="aff8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rStyle w:val="af6"/>
          <w:sz w:val="28"/>
          <w:szCs w:val="28"/>
        </w:rPr>
        <w:t>Монтаждау</w:t>
      </w:r>
      <w:proofErr w:type="spellEnd"/>
      <w:r w:rsidRPr="007D51F4">
        <w:rPr>
          <w:rStyle w:val="af6"/>
          <w:sz w:val="28"/>
          <w:szCs w:val="28"/>
        </w:rPr>
        <w:t xml:space="preserve"> </w:t>
      </w:r>
      <w:proofErr w:type="spellStart"/>
      <w:r w:rsidRPr="007D51F4">
        <w:rPr>
          <w:rStyle w:val="af6"/>
          <w:sz w:val="28"/>
          <w:szCs w:val="28"/>
        </w:rPr>
        <w:t>алаңдардың</w:t>
      </w:r>
      <w:proofErr w:type="spellEnd"/>
      <w:r w:rsidRPr="007D51F4">
        <w:rPr>
          <w:rStyle w:val="af6"/>
          <w:sz w:val="28"/>
          <w:szCs w:val="28"/>
        </w:rPr>
        <w:t>:</w:t>
      </w:r>
      <w:r w:rsidRPr="007D51F4">
        <w:rPr>
          <w:sz w:val="28"/>
          <w:szCs w:val="28"/>
        </w:rPr>
        <w:t xml:space="preserve"> 01–03 </w:t>
      </w:r>
      <w:proofErr w:type="spellStart"/>
      <w:r w:rsidRPr="007D51F4">
        <w:rPr>
          <w:sz w:val="28"/>
          <w:szCs w:val="28"/>
        </w:rPr>
        <w:t>желтоқсан</w:t>
      </w:r>
      <w:proofErr w:type="spellEnd"/>
      <w:r w:rsidRPr="007D51F4">
        <w:rPr>
          <w:sz w:val="28"/>
          <w:szCs w:val="28"/>
        </w:rPr>
        <w:t xml:space="preserve"> 2025 </w:t>
      </w:r>
      <w:proofErr w:type="spellStart"/>
      <w:r w:rsidRPr="007D51F4">
        <w:rPr>
          <w:sz w:val="28"/>
          <w:szCs w:val="28"/>
        </w:rPr>
        <w:t>жылдың</w:t>
      </w:r>
      <w:proofErr w:type="spellEnd"/>
      <w:r w:rsidRPr="007D51F4">
        <w:rPr>
          <w:sz w:val="28"/>
          <w:szCs w:val="28"/>
        </w:rPr>
        <w:t>;</w:t>
      </w:r>
    </w:p>
    <w:p w:rsidR="00406F68" w:rsidRPr="007D51F4" w:rsidRDefault="00406F68" w:rsidP="00406F68">
      <w:pPr>
        <w:pStyle w:val="aff8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rStyle w:val="af6"/>
          <w:sz w:val="28"/>
          <w:szCs w:val="28"/>
        </w:rPr>
        <w:t>Өткізу</w:t>
      </w:r>
      <w:proofErr w:type="spellEnd"/>
      <w:r w:rsidRPr="007D51F4">
        <w:rPr>
          <w:rStyle w:val="af6"/>
          <w:sz w:val="28"/>
          <w:szCs w:val="28"/>
        </w:rPr>
        <w:t xml:space="preserve"> </w:t>
      </w:r>
      <w:proofErr w:type="spellStart"/>
      <w:r w:rsidRPr="007D51F4">
        <w:rPr>
          <w:rStyle w:val="af6"/>
          <w:sz w:val="28"/>
          <w:szCs w:val="28"/>
        </w:rPr>
        <w:t>Чемпионаттың</w:t>
      </w:r>
      <w:proofErr w:type="spellEnd"/>
      <w:r w:rsidRPr="007D51F4">
        <w:rPr>
          <w:rStyle w:val="af6"/>
          <w:sz w:val="28"/>
          <w:szCs w:val="28"/>
        </w:rPr>
        <w:t>:</w:t>
      </w:r>
      <w:r w:rsidRPr="007D51F4">
        <w:rPr>
          <w:sz w:val="28"/>
          <w:szCs w:val="28"/>
        </w:rPr>
        <w:t xml:space="preserve"> 04–06 </w:t>
      </w:r>
      <w:proofErr w:type="spellStart"/>
      <w:r w:rsidRPr="007D51F4">
        <w:rPr>
          <w:sz w:val="28"/>
          <w:szCs w:val="28"/>
        </w:rPr>
        <w:t>желтоқсан</w:t>
      </w:r>
      <w:proofErr w:type="spellEnd"/>
      <w:r w:rsidRPr="007D51F4">
        <w:rPr>
          <w:sz w:val="28"/>
          <w:szCs w:val="28"/>
        </w:rPr>
        <w:t xml:space="preserve"> 2025 </w:t>
      </w:r>
      <w:proofErr w:type="spellStart"/>
      <w:r w:rsidRPr="007D51F4">
        <w:rPr>
          <w:sz w:val="28"/>
          <w:szCs w:val="28"/>
        </w:rPr>
        <w:t>жылдың</w:t>
      </w:r>
      <w:proofErr w:type="spellEnd"/>
      <w:r w:rsidRPr="007D51F4">
        <w:rPr>
          <w:sz w:val="28"/>
          <w:szCs w:val="28"/>
        </w:rPr>
        <w:t>;</w:t>
      </w:r>
    </w:p>
    <w:p w:rsidR="00406F68" w:rsidRPr="007D51F4" w:rsidRDefault="00406F68" w:rsidP="00406F68">
      <w:pPr>
        <w:pStyle w:val="aff8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rStyle w:val="af6"/>
          <w:sz w:val="28"/>
          <w:szCs w:val="28"/>
        </w:rPr>
        <w:t>Бөлшектеу</w:t>
      </w:r>
      <w:proofErr w:type="spellEnd"/>
      <w:r w:rsidRPr="007D51F4">
        <w:rPr>
          <w:rStyle w:val="af6"/>
          <w:sz w:val="28"/>
          <w:szCs w:val="28"/>
        </w:rPr>
        <w:t xml:space="preserve"> </w:t>
      </w:r>
      <w:proofErr w:type="spellStart"/>
      <w:r w:rsidRPr="007D51F4">
        <w:rPr>
          <w:rStyle w:val="af6"/>
          <w:sz w:val="28"/>
          <w:szCs w:val="28"/>
        </w:rPr>
        <w:t>алаңдардың</w:t>
      </w:r>
      <w:proofErr w:type="spellEnd"/>
      <w:r w:rsidRPr="007D51F4">
        <w:rPr>
          <w:rStyle w:val="af6"/>
          <w:sz w:val="28"/>
          <w:szCs w:val="28"/>
        </w:rPr>
        <w:t>:</w:t>
      </w:r>
      <w:r w:rsidRPr="007D51F4">
        <w:rPr>
          <w:sz w:val="28"/>
          <w:szCs w:val="28"/>
        </w:rPr>
        <w:t xml:space="preserve"> 07–08 </w:t>
      </w:r>
      <w:proofErr w:type="spellStart"/>
      <w:r w:rsidRPr="007D51F4">
        <w:rPr>
          <w:sz w:val="28"/>
          <w:szCs w:val="28"/>
        </w:rPr>
        <w:t>желтоқсан</w:t>
      </w:r>
      <w:proofErr w:type="spellEnd"/>
      <w:r w:rsidRPr="007D51F4">
        <w:rPr>
          <w:sz w:val="28"/>
          <w:szCs w:val="28"/>
        </w:rPr>
        <w:t xml:space="preserve"> 2025 </w:t>
      </w:r>
      <w:proofErr w:type="spellStart"/>
      <w:r w:rsidRPr="007D51F4">
        <w:rPr>
          <w:sz w:val="28"/>
          <w:szCs w:val="28"/>
        </w:rPr>
        <w:t>жылдың</w:t>
      </w:r>
      <w:proofErr w:type="spellEnd"/>
      <w:r w:rsidRPr="007D51F4">
        <w:rPr>
          <w:sz w:val="28"/>
          <w:szCs w:val="28"/>
        </w:rPr>
        <w:t>.</w:t>
      </w:r>
    </w:p>
    <w:p w:rsidR="00406F68" w:rsidRPr="00406F68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6F68">
        <w:rPr>
          <w:sz w:val="28"/>
          <w:szCs w:val="28"/>
        </w:rPr>
        <w:t xml:space="preserve">1.3. </w:t>
      </w:r>
      <w:proofErr w:type="spellStart"/>
      <w:r w:rsidRPr="007D51F4">
        <w:rPr>
          <w:sz w:val="28"/>
          <w:szCs w:val="28"/>
          <w:lang w:val="ru-RU"/>
        </w:rPr>
        <w:t>Тиеу</w:t>
      </w:r>
      <w:proofErr w:type="spellEnd"/>
      <w:r w:rsidRPr="00406F68">
        <w:rPr>
          <w:sz w:val="28"/>
          <w:szCs w:val="28"/>
        </w:rPr>
        <w:t>-</w:t>
      </w:r>
      <w:proofErr w:type="spellStart"/>
      <w:r w:rsidRPr="007D51F4">
        <w:rPr>
          <w:sz w:val="28"/>
          <w:szCs w:val="28"/>
          <w:lang w:val="ru-RU"/>
        </w:rPr>
        <w:t>түсіру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жұмыстары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Тапсырыс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берушінің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жиһаздарымен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жабдықтарымен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құрал</w:t>
      </w:r>
      <w:proofErr w:type="spellEnd"/>
      <w:r w:rsidRPr="00406F68">
        <w:rPr>
          <w:sz w:val="28"/>
          <w:szCs w:val="28"/>
        </w:rPr>
        <w:t>-</w:t>
      </w:r>
      <w:proofErr w:type="spellStart"/>
      <w:r w:rsidRPr="007D51F4">
        <w:rPr>
          <w:sz w:val="28"/>
          <w:szCs w:val="28"/>
          <w:lang w:val="ru-RU"/>
        </w:rPr>
        <w:t>саймандарымен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стендтік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құрылымдарымен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кеңсе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жабдықтарымен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басқа</w:t>
      </w:r>
      <w:proofErr w:type="spellEnd"/>
      <w:r w:rsidRPr="00406F68">
        <w:rPr>
          <w:sz w:val="28"/>
          <w:szCs w:val="28"/>
        </w:rPr>
        <w:t xml:space="preserve"> </w:t>
      </w:r>
      <w:r w:rsidRPr="007D51F4">
        <w:rPr>
          <w:sz w:val="28"/>
          <w:szCs w:val="28"/>
          <w:lang w:val="ru-RU"/>
        </w:rPr>
        <w:t>да</w:t>
      </w:r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тауарлық</w:t>
      </w:r>
      <w:proofErr w:type="spellEnd"/>
      <w:r w:rsidRPr="00406F68">
        <w:rPr>
          <w:sz w:val="28"/>
          <w:szCs w:val="28"/>
        </w:rPr>
        <w:t>-</w:t>
      </w:r>
      <w:proofErr w:type="spellStart"/>
      <w:r w:rsidRPr="007D51F4">
        <w:rPr>
          <w:sz w:val="28"/>
          <w:szCs w:val="28"/>
          <w:lang w:val="ru-RU"/>
        </w:rPr>
        <w:t>материалдық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құндылықтарымен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жұмыс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істеуді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қамтиды</w:t>
      </w:r>
      <w:proofErr w:type="spellEnd"/>
      <w:r w:rsidRPr="00406F68">
        <w:rPr>
          <w:sz w:val="28"/>
          <w:szCs w:val="28"/>
        </w:rPr>
        <w:t>.</w:t>
      </w:r>
    </w:p>
    <w:p w:rsidR="00406F68" w:rsidRPr="00406F68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6F68">
        <w:rPr>
          <w:sz w:val="28"/>
          <w:szCs w:val="28"/>
        </w:rPr>
        <w:t xml:space="preserve">1.4. </w:t>
      </w:r>
      <w:proofErr w:type="spellStart"/>
      <w:r w:rsidRPr="007B53DC">
        <w:rPr>
          <w:sz w:val="28"/>
          <w:szCs w:val="28"/>
          <w:lang w:val="ru-RU"/>
        </w:rPr>
        <w:t>Өнім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берушінің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қарамағында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қажетті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құжаттар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болуы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міндетті</w:t>
      </w:r>
      <w:proofErr w:type="spellEnd"/>
      <w:r w:rsidRPr="00406F68">
        <w:rPr>
          <w:sz w:val="28"/>
          <w:szCs w:val="28"/>
        </w:rPr>
        <w:t xml:space="preserve">. </w:t>
      </w:r>
      <w:r w:rsidRPr="007B53DC">
        <w:rPr>
          <w:rStyle w:val="af6"/>
          <w:sz w:val="28"/>
          <w:szCs w:val="28"/>
          <w:lang w:val="ru-RU"/>
        </w:rPr>
        <w:t>техника</w:t>
      </w:r>
      <w:r w:rsidRPr="00406F68">
        <w:rPr>
          <w:rStyle w:val="af6"/>
          <w:sz w:val="28"/>
          <w:szCs w:val="28"/>
        </w:rPr>
        <w:t xml:space="preserve"> </w:t>
      </w:r>
      <w:r w:rsidRPr="007B53DC">
        <w:rPr>
          <w:rStyle w:val="af6"/>
          <w:sz w:val="28"/>
          <w:szCs w:val="28"/>
          <w:lang w:val="ru-RU"/>
        </w:rPr>
        <w:t>мен</w:t>
      </w:r>
      <w:r w:rsidRPr="00406F68">
        <w:rPr>
          <w:rStyle w:val="af6"/>
          <w:sz w:val="28"/>
          <w:szCs w:val="28"/>
        </w:rPr>
        <w:t xml:space="preserve"> </w:t>
      </w:r>
      <w:proofErr w:type="spellStart"/>
      <w:r w:rsidRPr="007B53DC">
        <w:rPr>
          <w:rStyle w:val="af6"/>
          <w:sz w:val="28"/>
          <w:szCs w:val="28"/>
          <w:lang w:val="ru-RU"/>
        </w:rPr>
        <w:t>құралдар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B53DC">
        <w:rPr>
          <w:sz w:val="28"/>
          <w:szCs w:val="28"/>
          <w:lang w:val="ru-RU"/>
        </w:rPr>
        <w:t>тиеу</w:t>
      </w:r>
      <w:proofErr w:type="spellEnd"/>
      <w:r w:rsidRPr="00406F68">
        <w:rPr>
          <w:sz w:val="28"/>
          <w:szCs w:val="28"/>
        </w:rPr>
        <w:t>-</w:t>
      </w:r>
      <w:proofErr w:type="spellStart"/>
      <w:r w:rsidRPr="007B53DC">
        <w:rPr>
          <w:sz w:val="28"/>
          <w:szCs w:val="28"/>
          <w:lang w:val="ru-RU"/>
        </w:rPr>
        <w:t>түсіру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жұмыстарының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сапалы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және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қауіпсіз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орындалуын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қамтамасыз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ететін</w:t>
      </w:r>
      <w:proofErr w:type="spellEnd"/>
      <w:r w:rsidRPr="00406F68">
        <w:rPr>
          <w:sz w:val="28"/>
          <w:szCs w:val="28"/>
        </w:rPr>
        <w:t xml:space="preserve"> (</w:t>
      </w:r>
      <w:proofErr w:type="spellStart"/>
      <w:r w:rsidRPr="007B53DC">
        <w:rPr>
          <w:sz w:val="28"/>
          <w:szCs w:val="28"/>
          <w:lang w:val="ru-RU"/>
        </w:rPr>
        <w:t>мысалға</w:t>
      </w:r>
      <w:proofErr w:type="spellEnd"/>
      <w:r w:rsidRPr="00406F68">
        <w:rPr>
          <w:sz w:val="28"/>
          <w:szCs w:val="28"/>
        </w:rPr>
        <w:t xml:space="preserve">: </w:t>
      </w:r>
      <w:proofErr w:type="spellStart"/>
      <w:r w:rsidRPr="007B53DC">
        <w:rPr>
          <w:sz w:val="28"/>
          <w:szCs w:val="28"/>
          <w:lang w:val="ru-RU"/>
        </w:rPr>
        <w:t>арбалар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B53DC">
        <w:rPr>
          <w:sz w:val="28"/>
          <w:szCs w:val="28"/>
          <w:lang w:val="ru-RU"/>
        </w:rPr>
        <w:t>жартастар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B53DC">
        <w:rPr>
          <w:sz w:val="28"/>
          <w:szCs w:val="28"/>
          <w:lang w:val="ru-RU"/>
        </w:rPr>
        <w:t>жинақтағыштар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B53DC">
        <w:rPr>
          <w:sz w:val="28"/>
          <w:szCs w:val="28"/>
          <w:lang w:val="ru-RU"/>
        </w:rPr>
        <w:t>тиегіштер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B53DC">
        <w:rPr>
          <w:sz w:val="28"/>
          <w:szCs w:val="28"/>
          <w:lang w:val="ru-RU"/>
        </w:rPr>
        <w:t>белдіктер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B53DC">
        <w:rPr>
          <w:sz w:val="28"/>
          <w:szCs w:val="28"/>
          <w:lang w:val="ru-RU"/>
        </w:rPr>
        <w:t>такелаждық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жабдықтар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B53DC">
        <w:rPr>
          <w:sz w:val="28"/>
          <w:szCs w:val="28"/>
          <w:lang w:val="ru-RU"/>
        </w:rPr>
        <w:t>құрастыруға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және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бөлшектеуге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арналған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B53DC">
        <w:rPr>
          <w:sz w:val="28"/>
          <w:szCs w:val="28"/>
          <w:lang w:val="ru-RU"/>
        </w:rPr>
        <w:t>құралдар</w:t>
      </w:r>
      <w:proofErr w:type="spellEnd"/>
      <w:r w:rsidRPr="00406F68">
        <w:rPr>
          <w:sz w:val="28"/>
          <w:szCs w:val="28"/>
        </w:rPr>
        <w:t>).</w:t>
      </w:r>
    </w:p>
    <w:p w:rsidR="00406F68" w:rsidRPr="00406F68" w:rsidRDefault="00406F68" w:rsidP="0040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F68" w:rsidRPr="00406F68" w:rsidRDefault="00406F68" w:rsidP="00406F68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6F68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Көрсетілетін</w:t>
      </w:r>
      <w:proofErr w:type="spellEnd"/>
      <w:r w:rsidRPr="00406F68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қызметтердің</w:t>
      </w:r>
      <w:proofErr w:type="spellEnd"/>
      <w:r w:rsidRPr="00406F68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құрамы</w:t>
      </w:r>
      <w:proofErr w:type="spellEnd"/>
      <w:r w:rsidRPr="00406F68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мен</w:t>
      </w:r>
      <w:r w:rsidRPr="00406F68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көлемі</w:t>
      </w:r>
      <w:proofErr w:type="spellEnd"/>
    </w:p>
    <w:p w:rsidR="00406F68" w:rsidRPr="00406F68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6F68">
        <w:rPr>
          <w:sz w:val="28"/>
          <w:szCs w:val="28"/>
        </w:rPr>
        <w:t xml:space="preserve">2.1. </w:t>
      </w:r>
      <w:proofErr w:type="spellStart"/>
      <w:r w:rsidRPr="007D51F4">
        <w:rPr>
          <w:sz w:val="28"/>
          <w:szCs w:val="28"/>
          <w:lang w:val="ru-RU"/>
        </w:rPr>
        <w:t>Жеткізуші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келесі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жұмыс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түрлерін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орындайды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соның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ішінде</w:t>
      </w:r>
      <w:proofErr w:type="spellEnd"/>
      <w:r w:rsidRPr="00406F68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бірақ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олармен</w:t>
      </w:r>
      <w:proofErr w:type="spellEnd"/>
      <w:r w:rsidRPr="00406F68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шектелмейді</w:t>
      </w:r>
      <w:proofErr w:type="spellEnd"/>
      <w:r w:rsidRPr="00406F68">
        <w:rPr>
          <w:sz w:val="28"/>
          <w:szCs w:val="28"/>
        </w:rPr>
        <w:t>:</w:t>
      </w:r>
    </w:p>
    <w:p w:rsidR="00406F68" w:rsidRPr="00A976B9" w:rsidRDefault="00406F68" w:rsidP="00406F68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sz w:val="28"/>
          <w:szCs w:val="28"/>
          <w:lang w:val="ru-RU"/>
        </w:rPr>
        <w:t>Тапсырыс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берушінің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мүлкін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оның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келісімі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бойынша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бөлшектеу</w:t>
      </w:r>
      <w:proofErr w:type="spellEnd"/>
      <w:r w:rsidRPr="00A976B9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құрастыру</w:t>
      </w:r>
      <w:proofErr w:type="spellEnd"/>
      <w:r w:rsidRPr="00A976B9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тиеу</w:t>
      </w:r>
      <w:proofErr w:type="spellEnd"/>
      <w:r w:rsidRPr="00A976B9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түсіру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орналастыру</w:t>
      </w:r>
      <w:proofErr w:type="spellEnd"/>
      <w:r w:rsidRPr="00A976B9">
        <w:rPr>
          <w:sz w:val="28"/>
          <w:szCs w:val="28"/>
        </w:rPr>
        <w:t>;</w:t>
      </w:r>
    </w:p>
    <w:p w:rsidR="00406F68" w:rsidRPr="00A976B9" w:rsidRDefault="00406F68" w:rsidP="00406F68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sz w:val="28"/>
          <w:szCs w:val="28"/>
          <w:lang w:val="ru-RU"/>
        </w:rPr>
        <w:t>барлық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тиелген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түсірілген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мүліктің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физикалық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жай</w:t>
      </w:r>
      <w:proofErr w:type="spellEnd"/>
      <w:r w:rsidRPr="00A976B9">
        <w:rPr>
          <w:sz w:val="28"/>
          <w:szCs w:val="28"/>
        </w:rPr>
        <w:t>-</w:t>
      </w:r>
      <w:proofErr w:type="spellStart"/>
      <w:r w:rsidRPr="007D51F4">
        <w:rPr>
          <w:sz w:val="28"/>
          <w:szCs w:val="28"/>
          <w:lang w:val="ru-RU"/>
        </w:rPr>
        <w:t>күйін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тұтастығын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тексеру</w:t>
      </w:r>
      <w:proofErr w:type="spellEnd"/>
      <w:r w:rsidRPr="00A976B9">
        <w:rPr>
          <w:sz w:val="28"/>
          <w:szCs w:val="28"/>
        </w:rPr>
        <w:t>;</w:t>
      </w:r>
    </w:p>
    <w:p w:rsidR="00406F68" w:rsidRPr="00A976B9" w:rsidRDefault="00406F68" w:rsidP="00406F68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sz w:val="28"/>
          <w:szCs w:val="28"/>
          <w:lang w:val="ru-RU"/>
        </w:rPr>
        <w:lastRenderedPageBreak/>
        <w:t>барлық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операциялар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кезінде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жүктердің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сақталуы</w:t>
      </w:r>
      <w:proofErr w:type="spellEnd"/>
      <w:r w:rsidRPr="00A976B9">
        <w:rPr>
          <w:sz w:val="28"/>
          <w:szCs w:val="28"/>
        </w:rPr>
        <w:t xml:space="preserve"> </w:t>
      </w:r>
      <w:r w:rsidRPr="007D51F4">
        <w:rPr>
          <w:sz w:val="28"/>
          <w:szCs w:val="28"/>
          <w:lang w:val="ru-RU"/>
        </w:rPr>
        <w:t>мен</w:t>
      </w:r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тұтастығын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қамтамасыз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ету</w:t>
      </w:r>
      <w:proofErr w:type="spellEnd"/>
      <w:r w:rsidRPr="00A976B9">
        <w:rPr>
          <w:sz w:val="28"/>
          <w:szCs w:val="28"/>
        </w:rPr>
        <w:t>;</w:t>
      </w:r>
    </w:p>
    <w:p w:rsidR="00406F68" w:rsidRPr="00A976B9" w:rsidRDefault="00406F68" w:rsidP="00406F68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sz w:val="28"/>
          <w:szCs w:val="28"/>
          <w:lang w:val="ru-RU"/>
        </w:rPr>
        <w:t>Тапсырыс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берушінің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үй</w:t>
      </w:r>
      <w:proofErr w:type="spellEnd"/>
      <w:r w:rsidRPr="00A976B9">
        <w:rPr>
          <w:sz w:val="28"/>
          <w:szCs w:val="28"/>
        </w:rPr>
        <w:t>-</w:t>
      </w:r>
      <w:proofErr w:type="spellStart"/>
      <w:r w:rsidRPr="007D51F4">
        <w:rPr>
          <w:sz w:val="28"/>
          <w:szCs w:val="28"/>
          <w:lang w:val="ru-RU"/>
        </w:rPr>
        <w:t>жайлары</w:t>
      </w:r>
      <w:proofErr w:type="spellEnd"/>
      <w:r w:rsidRPr="00A976B9">
        <w:rPr>
          <w:sz w:val="28"/>
          <w:szCs w:val="28"/>
        </w:rPr>
        <w:t xml:space="preserve"> </w:t>
      </w:r>
      <w:r w:rsidRPr="007D51F4">
        <w:rPr>
          <w:sz w:val="28"/>
          <w:szCs w:val="28"/>
          <w:lang w:val="ru-RU"/>
        </w:rPr>
        <w:t>мен</w:t>
      </w:r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мүлкіне</w:t>
      </w:r>
      <w:proofErr w:type="spellEnd"/>
      <w:r w:rsidRPr="00A976B9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егер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олар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Өнім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берушінің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кінәсінен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туындаған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болса</w:t>
      </w:r>
      <w:proofErr w:type="spellEnd"/>
      <w:r w:rsidRPr="00A976B9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келтірілген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залалдың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салдарын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өз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есебінен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жою</w:t>
      </w:r>
      <w:proofErr w:type="spellEnd"/>
      <w:r w:rsidRPr="00A976B9">
        <w:rPr>
          <w:sz w:val="28"/>
          <w:szCs w:val="28"/>
        </w:rPr>
        <w:t>;</w:t>
      </w:r>
    </w:p>
    <w:p w:rsidR="00406F68" w:rsidRPr="00A976B9" w:rsidRDefault="00406F68" w:rsidP="00406F68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sz w:val="28"/>
          <w:szCs w:val="28"/>
          <w:lang w:val="ru-RU"/>
        </w:rPr>
        <w:t>еңбекті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қорғау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қауіпсіздік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техникасы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ережелерінің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сақталуын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бақылау</w:t>
      </w:r>
      <w:proofErr w:type="spellEnd"/>
      <w:r w:rsidRPr="00A976B9">
        <w:rPr>
          <w:sz w:val="28"/>
          <w:szCs w:val="28"/>
        </w:rPr>
        <w:t>;</w:t>
      </w:r>
    </w:p>
    <w:p w:rsidR="00406F68" w:rsidRPr="00A976B9" w:rsidRDefault="00406F68" w:rsidP="00406F68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sz w:val="28"/>
          <w:szCs w:val="28"/>
          <w:lang w:val="ru-RU"/>
        </w:rPr>
        <w:t>персоналдың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қауіпсіздігін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қамтамасыз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ету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жазатайым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оқиғалардың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алдын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алу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шараларын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қабылдау</w:t>
      </w:r>
      <w:proofErr w:type="spellEnd"/>
      <w:r w:rsidRPr="00A976B9">
        <w:rPr>
          <w:sz w:val="28"/>
          <w:szCs w:val="28"/>
        </w:rPr>
        <w:t>;</w:t>
      </w:r>
    </w:p>
    <w:p w:rsidR="00406F68" w:rsidRPr="00A976B9" w:rsidRDefault="00406F68" w:rsidP="00406F68">
      <w:pPr>
        <w:pStyle w:val="aff8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7D51F4">
        <w:rPr>
          <w:sz w:val="28"/>
          <w:szCs w:val="28"/>
          <w:lang w:val="ru-RU"/>
        </w:rPr>
        <w:t>Чемпионаттың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барлық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кезеңінде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жоспардан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тыс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өтінімдерге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жедел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әрекет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ету</w:t>
      </w:r>
      <w:proofErr w:type="spellEnd"/>
      <w:r w:rsidRPr="00A976B9">
        <w:rPr>
          <w:sz w:val="28"/>
          <w:szCs w:val="28"/>
        </w:rPr>
        <w:t>.</w:t>
      </w:r>
    </w:p>
    <w:p w:rsidR="00406F68" w:rsidRPr="00A976B9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76B9">
        <w:rPr>
          <w:sz w:val="28"/>
          <w:szCs w:val="28"/>
        </w:rPr>
        <w:t xml:space="preserve">2.2. </w:t>
      </w:r>
      <w:proofErr w:type="spellStart"/>
      <w:r w:rsidRPr="007D51F4">
        <w:rPr>
          <w:sz w:val="28"/>
          <w:szCs w:val="28"/>
          <w:lang w:val="ru-RU"/>
        </w:rPr>
        <w:t>Жеткізуші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жұмысты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монтаждау</w:t>
      </w:r>
      <w:proofErr w:type="spellEnd"/>
      <w:r w:rsidRPr="00A976B9">
        <w:rPr>
          <w:sz w:val="28"/>
          <w:szCs w:val="28"/>
        </w:rPr>
        <w:t xml:space="preserve"> </w:t>
      </w:r>
      <w:r w:rsidRPr="007D51F4">
        <w:rPr>
          <w:sz w:val="28"/>
          <w:szCs w:val="28"/>
          <w:lang w:val="ru-RU"/>
        </w:rPr>
        <w:t>мен</w:t>
      </w:r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бөлшектеудің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жалпы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логистикасы</w:t>
      </w:r>
      <w:proofErr w:type="spellEnd"/>
      <w:r w:rsidRPr="00A976B9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соның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ішінде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кешкі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демалыс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күндері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үзілмейтіндей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етіп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ұйымдастыруға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міндетті</w:t>
      </w:r>
      <w:proofErr w:type="spellEnd"/>
      <w:r w:rsidRPr="00A976B9">
        <w:rPr>
          <w:sz w:val="28"/>
          <w:szCs w:val="28"/>
        </w:rPr>
        <w:t>.</w:t>
      </w:r>
    </w:p>
    <w:p w:rsidR="00406F68" w:rsidRPr="00A976B9" w:rsidRDefault="00406F68" w:rsidP="0040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F68" w:rsidRPr="00A976B9" w:rsidRDefault="00406F68" w:rsidP="00406F68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76B9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Қызметтерді</w:t>
      </w:r>
      <w:proofErr w:type="spellEnd"/>
      <w:r w:rsidRPr="00A976B9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көрсету</w:t>
      </w:r>
      <w:proofErr w:type="spellEnd"/>
      <w:r w:rsidRPr="00A976B9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мерзімдері</w:t>
      </w:r>
      <w:proofErr w:type="spellEnd"/>
    </w:p>
    <w:p w:rsidR="00406F68" w:rsidRPr="00A976B9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76B9">
        <w:rPr>
          <w:sz w:val="28"/>
          <w:szCs w:val="28"/>
        </w:rPr>
        <w:t xml:space="preserve">3.1. </w:t>
      </w:r>
      <w:proofErr w:type="spellStart"/>
      <w:r w:rsidRPr="007D51F4">
        <w:rPr>
          <w:sz w:val="28"/>
          <w:szCs w:val="28"/>
          <w:lang w:val="ru-RU"/>
        </w:rPr>
        <w:t>Қызметтерді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Жеткізуші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келесіден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бастап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көрсетеді</w:t>
      </w:r>
      <w:proofErr w:type="spellEnd"/>
      <w:r w:rsidRPr="00A976B9">
        <w:rPr>
          <w:sz w:val="28"/>
          <w:szCs w:val="28"/>
        </w:rPr>
        <w:t xml:space="preserve"> </w:t>
      </w:r>
      <w:r w:rsidRPr="00A976B9">
        <w:rPr>
          <w:rStyle w:val="af6"/>
          <w:sz w:val="28"/>
          <w:szCs w:val="28"/>
        </w:rPr>
        <w:t xml:space="preserve">2025 </w:t>
      </w:r>
      <w:proofErr w:type="spellStart"/>
      <w:r w:rsidRPr="007D51F4">
        <w:rPr>
          <w:rStyle w:val="af6"/>
          <w:sz w:val="28"/>
          <w:szCs w:val="28"/>
          <w:lang w:val="ru-RU"/>
        </w:rPr>
        <w:t>жылғы</w:t>
      </w:r>
      <w:proofErr w:type="spellEnd"/>
      <w:r w:rsidRPr="00A976B9">
        <w:rPr>
          <w:rStyle w:val="af6"/>
          <w:sz w:val="28"/>
          <w:szCs w:val="28"/>
        </w:rPr>
        <w:t xml:space="preserve"> 01-08 </w:t>
      </w:r>
      <w:proofErr w:type="spellStart"/>
      <w:r w:rsidRPr="007D51F4">
        <w:rPr>
          <w:rStyle w:val="af6"/>
          <w:sz w:val="28"/>
          <w:szCs w:val="28"/>
          <w:lang w:val="ru-RU"/>
        </w:rPr>
        <w:t>желтоқсан</w:t>
      </w:r>
      <w:proofErr w:type="spellEnd"/>
      <w:r w:rsidRPr="00A976B9">
        <w:rPr>
          <w:rStyle w:val="af6"/>
          <w:sz w:val="28"/>
          <w:szCs w:val="28"/>
        </w:rPr>
        <w:t xml:space="preserve"> </w:t>
      </w:r>
      <w:proofErr w:type="spellStart"/>
      <w:r w:rsidRPr="007D51F4">
        <w:rPr>
          <w:rStyle w:val="af6"/>
          <w:sz w:val="28"/>
          <w:szCs w:val="28"/>
          <w:lang w:val="ru-RU"/>
        </w:rPr>
        <w:t>аралығында</w:t>
      </w:r>
      <w:r w:rsidRPr="007D51F4">
        <w:rPr>
          <w:sz w:val="28"/>
          <w:szCs w:val="28"/>
          <w:lang w:val="ru-RU"/>
        </w:rPr>
        <w:t>чемпионатты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өткізудің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барлық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кезеңдерін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қоса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алғанда</w:t>
      </w:r>
      <w:proofErr w:type="spellEnd"/>
      <w:r w:rsidRPr="00A976B9">
        <w:rPr>
          <w:sz w:val="28"/>
          <w:szCs w:val="28"/>
        </w:rPr>
        <w:t xml:space="preserve">: </w:t>
      </w:r>
      <w:proofErr w:type="spellStart"/>
      <w:r w:rsidRPr="007D51F4">
        <w:rPr>
          <w:sz w:val="28"/>
          <w:szCs w:val="28"/>
          <w:lang w:val="ru-RU"/>
        </w:rPr>
        <w:t>монтаждау</w:t>
      </w:r>
      <w:proofErr w:type="spellEnd"/>
      <w:r w:rsidRPr="00A976B9">
        <w:rPr>
          <w:sz w:val="28"/>
          <w:szCs w:val="28"/>
        </w:rPr>
        <w:t xml:space="preserve"> (01-03 </w:t>
      </w:r>
      <w:proofErr w:type="spellStart"/>
      <w:r w:rsidRPr="007D51F4">
        <w:rPr>
          <w:sz w:val="28"/>
          <w:szCs w:val="28"/>
          <w:lang w:val="ru-RU"/>
        </w:rPr>
        <w:t>желтоқсан</w:t>
      </w:r>
      <w:proofErr w:type="spellEnd"/>
      <w:r w:rsidRPr="00A976B9">
        <w:rPr>
          <w:sz w:val="28"/>
          <w:szCs w:val="28"/>
        </w:rPr>
        <w:t xml:space="preserve">), </w:t>
      </w:r>
      <w:proofErr w:type="spellStart"/>
      <w:r w:rsidRPr="007D51F4">
        <w:rPr>
          <w:sz w:val="28"/>
          <w:szCs w:val="28"/>
          <w:lang w:val="ru-RU"/>
        </w:rPr>
        <w:t>жарыстарды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өткізу</w:t>
      </w:r>
      <w:proofErr w:type="spellEnd"/>
      <w:r w:rsidRPr="00A976B9">
        <w:rPr>
          <w:sz w:val="28"/>
          <w:szCs w:val="28"/>
        </w:rPr>
        <w:t xml:space="preserve"> (04-06 </w:t>
      </w:r>
      <w:proofErr w:type="spellStart"/>
      <w:r w:rsidRPr="007D51F4">
        <w:rPr>
          <w:sz w:val="28"/>
          <w:szCs w:val="28"/>
          <w:lang w:val="ru-RU"/>
        </w:rPr>
        <w:t>желтоқсан</w:t>
      </w:r>
      <w:proofErr w:type="spellEnd"/>
      <w:r w:rsidRPr="00A976B9">
        <w:rPr>
          <w:sz w:val="28"/>
          <w:szCs w:val="28"/>
        </w:rPr>
        <w:t xml:space="preserve">)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бөлшектеу</w:t>
      </w:r>
      <w:proofErr w:type="spellEnd"/>
      <w:r w:rsidRPr="00A976B9">
        <w:rPr>
          <w:sz w:val="28"/>
          <w:szCs w:val="28"/>
        </w:rPr>
        <w:t xml:space="preserve"> (07-08 </w:t>
      </w:r>
      <w:proofErr w:type="spellStart"/>
      <w:r w:rsidRPr="007D51F4">
        <w:rPr>
          <w:sz w:val="28"/>
          <w:szCs w:val="28"/>
          <w:lang w:val="ru-RU"/>
        </w:rPr>
        <w:t>желтоқсан</w:t>
      </w:r>
      <w:proofErr w:type="spellEnd"/>
      <w:r w:rsidRPr="00A976B9">
        <w:rPr>
          <w:sz w:val="28"/>
          <w:szCs w:val="28"/>
        </w:rPr>
        <w:t>).</w:t>
      </w:r>
    </w:p>
    <w:p w:rsidR="00406F68" w:rsidRPr="00A976B9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76B9">
        <w:rPr>
          <w:sz w:val="28"/>
          <w:szCs w:val="28"/>
        </w:rPr>
        <w:t xml:space="preserve">3.2. </w:t>
      </w:r>
      <w:proofErr w:type="spellStart"/>
      <w:r w:rsidRPr="007D51F4">
        <w:rPr>
          <w:sz w:val="28"/>
          <w:szCs w:val="28"/>
          <w:lang w:val="ru-RU"/>
        </w:rPr>
        <w:t>Жеткізуші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жұмыстың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барлық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кезеңдерінде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жұмысшылардың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жеткілікті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санының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болуын</w:t>
      </w:r>
      <w:proofErr w:type="spellEnd"/>
      <w:r w:rsidRPr="00A976B9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сондай</w:t>
      </w:r>
      <w:proofErr w:type="spellEnd"/>
      <w:r w:rsidRPr="00A976B9">
        <w:rPr>
          <w:sz w:val="28"/>
          <w:szCs w:val="28"/>
        </w:rPr>
        <w:t>-</w:t>
      </w:r>
      <w:proofErr w:type="spellStart"/>
      <w:r w:rsidRPr="007D51F4">
        <w:rPr>
          <w:sz w:val="28"/>
          <w:szCs w:val="28"/>
          <w:lang w:val="ru-RU"/>
        </w:rPr>
        <w:t>ақ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персоналдың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Тапсырыс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берушінің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жоспардан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тыс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өтінімдерін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орындауға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дайын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болуын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қамтамасыз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етуге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міндетті</w:t>
      </w:r>
      <w:proofErr w:type="spellEnd"/>
      <w:r w:rsidRPr="00A976B9">
        <w:rPr>
          <w:sz w:val="28"/>
          <w:szCs w:val="28"/>
        </w:rPr>
        <w:t>.</w:t>
      </w:r>
    </w:p>
    <w:p w:rsidR="00406F68" w:rsidRPr="00A976B9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76B9">
        <w:rPr>
          <w:sz w:val="28"/>
          <w:szCs w:val="28"/>
        </w:rPr>
        <w:t xml:space="preserve">3.3. </w:t>
      </w:r>
      <w:proofErr w:type="spellStart"/>
      <w:r w:rsidRPr="007D51F4">
        <w:rPr>
          <w:sz w:val="28"/>
          <w:szCs w:val="28"/>
          <w:lang w:val="ru-RU"/>
        </w:rPr>
        <w:t>Жұмыстар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Чемпионатқа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дайындық</w:t>
      </w:r>
      <w:proofErr w:type="spellEnd"/>
      <w:r w:rsidRPr="00A976B9">
        <w:rPr>
          <w:sz w:val="28"/>
          <w:szCs w:val="28"/>
        </w:rPr>
        <w:t xml:space="preserve"> </w:t>
      </w:r>
      <w:r w:rsidRPr="007D51F4">
        <w:rPr>
          <w:sz w:val="28"/>
          <w:szCs w:val="28"/>
          <w:lang w:val="ru-RU"/>
        </w:rPr>
        <w:t>пен</w:t>
      </w:r>
      <w:r w:rsidRPr="00A976B9">
        <w:rPr>
          <w:sz w:val="28"/>
          <w:szCs w:val="28"/>
        </w:rPr>
        <w:t xml:space="preserve"> </w:t>
      </w:r>
      <w:r w:rsidRPr="007D51F4">
        <w:rPr>
          <w:sz w:val="28"/>
          <w:szCs w:val="28"/>
          <w:lang w:val="ru-RU"/>
        </w:rPr>
        <w:t>оны</w:t>
      </w:r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өткізудің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бекітілген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кестесіне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сәйкес</w:t>
      </w:r>
      <w:proofErr w:type="spellEnd"/>
      <w:r w:rsidRPr="00A976B9">
        <w:rPr>
          <w:sz w:val="28"/>
          <w:szCs w:val="28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күндізгі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қажет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болған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жағдайда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кешкі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уақытта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жүргізіледі</w:t>
      </w:r>
      <w:proofErr w:type="spellEnd"/>
      <w:r w:rsidRPr="00A976B9">
        <w:rPr>
          <w:sz w:val="28"/>
          <w:szCs w:val="28"/>
        </w:rPr>
        <w:t>.</w:t>
      </w:r>
    </w:p>
    <w:p w:rsidR="00406F68" w:rsidRPr="00A976B9" w:rsidRDefault="00406F68" w:rsidP="0040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F68" w:rsidRPr="00A976B9" w:rsidRDefault="00406F68" w:rsidP="00406F68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976B9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4.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Қызметтерді</w:t>
      </w:r>
      <w:proofErr w:type="spellEnd"/>
      <w:r w:rsidRPr="00A976B9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есептеу</w:t>
      </w:r>
      <w:proofErr w:type="spellEnd"/>
      <w:r w:rsidRPr="00A976B9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және</w:t>
      </w:r>
      <w:proofErr w:type="spellEnd"/>
      <w:r w:rsidRPr="00A976B9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төлеу</w:t>
      </w:r>
      <w:proofErr w:type="spellEnd"/>
      <w:r w:rsidRPr="00A976B9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тәртібі</w:t>
      </w:r>
      <w:proofErr w:type="spellEnd"/>
    </w:p>
    <w:p w:rsidR="00406F68" w:rsidRPr="00A976B9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976B9">
        <w:rPr>
          <w:sz w:val="28"/>
          <w:szCs w:val="28"/>
        </w:rPr>
        <w:t xml:space="preserve">4.1. </w:t>
      </w:r>
      <w:proofErr w:type="spellStart"/>
      <w:r w:rsidRPr="00A223A7">
        <w:rPr>
          <w:sz w:val="28"/>
          <w:szCs w:val="28"/>
          <w:lang w:val="ru-RU"/>
        </w:rPr>
        <w:t>Қызметтердің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құнын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есептеу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жүк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тиеу</w:t>
      </w:r>
      <w:proofErr w:type="spellEnd"/>
      <w:r w:rsidRPr="00A976B9">
        <w:rPr>
          <w:sz w:val="28"/>
          <w:szCs w:val="28"/>
        </w:rPr>
        <w:t>-</w:t>
      </w:r>
      <w:proofErr w:type="spellStart"/>
      <w:r w:rsidRPr="00A223A7">
        <w:rPr>
          <w:sz w:val="28"/>
          <w:szCs w:val="28"/>
          <w:lang w:val="ru-RU"/>
        </w:rPr>
        <w:t>түсіру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персоналының</w:t>
      </w:r>
      <w:proofErr w:type="spellEnd"/>
      <w:r w:rsidRPr="00A976B9">
        <w:rPr>
          <w:sz w:val="28"/>
          <w:szCs w:val="28"/>
        </w:rPr>
        <w:t xml:space="preserve"> (</w:t>
      </w:r>
      <w:proofErr w:type="spellStart"/>
      <w:r w:rsidRPr="00A223A7">
        <w:rPr>
          <w:sz w:val="28"/>
          <w:szCs w:val="28"/>
          <w:lang w:val="ru-RU"/>
        </w:rPr>
        <w:t>жүк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тиеушілердің</w:t>
      </w:r>
      <w:proofErr w:type="spellEnd"/>
      <w:r w:rsidRPr="00A976B9">
        <w:rPr>
          <w:sz w:val="28"/>
          <w:szCs w:val="28"/>
        </w:rPr>
        <w:t xml:space="preserve">) </w:t>
      </w:r>
      <w:proofErr w:type="spellStart"/>
      <w:r w:rsidRPr="00A223A7">
        <w:rPr>
          <w:sz w:val="28"/>
          <w:szCs w:val="28"/>
          <w:lang w:val="ru-RU"/>
        </w:rPr>
        <w:t>нақты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жұмыс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істеген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сағаттарының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санына</w:t>
      </w:r>
      <w:proofErr w:type="spellEnd"/>
      <w:r w:rsidRPr="00A976B9">
        <w:rPr>
          <w:sz w:val="28"/>
          <w:szCs w:val="28"/>
        </w:rPr>
        <w:t xml:space="preserve">, </w:t>
      </w:r>
      <w:proofErr w:type="spellStart"/>
      <w:r w:rsidRPr="00A223A7">
        <w:rPr>
          <w:sz w:val="28"/>
          <w:szCs w:val="28"/>
          <w:lang w:val="ru-RU"/>
        </w:rPr>
        <w:t>Тапсырыс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берушінің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өтінімдері</w:t>
      </w:r>
      <w:proofErr w:type="spellEnd"/>
      <w:r w:rsidRPr="00A976B9">
        <w:rPr>
          <w:sz w:val="28"/>
          <w:szCs w:val="28"/>
        </w:rPr>
        <w:t xml:space="preserve"> </w:t>
      </w:r>
      <w:r w:rsidRPr="00A223A7">
        <w:rPr>
          <w:sz w:val="28"/>
          <w:szCs w:val="28"/>
          <w:lang w:val="ru-RU"/>
        </w:rPr>
        <w:t>мен</w:t>
      </w:r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көрсетілген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қызметтердің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расталған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актілеріне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сәйкес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жүзеге</w:t>
      </w:r>
      <w:proofErr w:type="spellEnd"/>
      <w:r w:rsidRPr="00A976B9">
        <w:rPr>
          <w:sz w:val="28"/>
          <w:szCs w:val="28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асырылады</w:t>
      </w:r>
      <w:proofErr w:type="spellEnd"/>
      <w:r w:rsidRPr="00A976B9">
        <w:rPr>
          <w:sz w:val="28"/>
          <w:szCs w:val="28"/>
        </w:rPr>
        <w:t>.</w:t>
      </w:r>
    </w:p>
    <w:p w:rsidR="00406F68" w:rsidRPr="00A976B9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rStyle w:val="af6"/>
          <w:sz w:val="28"/>
          <w:szCs w:val="28"/>
        </w:rPr>
      </w:pPr>
      <w:r w:rsidRPr="00A976B9">
        <w:rPr>
          <w:sz w:val="28"/>
          <w:szCs w:val="28"/>
        </w:rPr>
        <w:t xml:space="preserve">4.2. </w:t>
      </w:r>
      <w:proofErr w:type="spellStart"/>
      <w:r w:rsidRPr="00A223A7">
        <w:rPr>
          <w:sz w:val="28"/>
          <w:szCs w:val="28"/>
          <w:lang w:val="ru-RU"/>
        </w:rPr>
        <w:t>Тіркелген</w:t>
      </w:r>
      <w:proofErr w:type="spellEnd"/>
      <w:r w:rsidRPr="00A976B9">
        <w:rPr>
          <w:sz w:val="28"/>
          <w:szCs w:val="28"/>
        </w:rPr>
        <w:t xml:space="preserve"> </w:t>
      </w:r>
      <w:r w:rsidRPr="00A223A7">
        <w:rPr>
          <w:sz w:val="28"/>
          <w:szCs w:val="28"/>
          <w:lang w:val="ru-RU"/>
        </w:rPr>
        <w:t>тариф</w:t>
      </w:r>
      <w:r w:rsidRPr="00A976B9">
        <w:rPr>
          <w:sz w:val="28"/>
          <w:szCs w:val="28"/>
        </w:rPr>
        <w:t xml:space="preserve"> — </w:t>
      </w:r>
      <w:proofErr w:type="spellStart"/>
      <w:r w:rsidRPr="00A223A7">
        <w:rPr>
          <w:rStyle w:val="af6"/>
          <w:sz w:val="28"/>
          <w:szCs w:val="28"/>
          <w:lang w:val="ru-RU"/>
        </w:rPr>
        <w:t>бір</w:t>
      </w:r>
      <w:proofErr w:type="spellEnd"/>
      <w:r w:rsidRPr="00A976B9">
        <w:rPr>
          <w:rStyle w:val="af6"/>
          <w:sz w:val="28"/>
          <w:szCs w:val="28"/>
        </w:rPr>
        <w:t xml:space="preserve"> </w:t>
      </w:r>
      <w:proofErr w:type="spellStart"/>
      <w:r w:rsidRPr="00A223A7">
        <w:rPr>
          <w:rStyle w:val="af6"/>
          <w:sz w:val="28"/>
          <w:szCs w:val="28"/>
          <w:lang w:val="ru-RU"/>
        </w:rPr>
        <w:t>жүк</w:t>
      </w:r>
      <w:proofErr w:type="spellEnd"/>
      <w:r w:rsidRPr="00A976B9">
        <w:rPr>
          <w:rStyle w:val="af6"/>
          <w:sz w:val="28"/>
          <w:szCs w:val="28"/>
        </w:rPr>
        <w:t xml:space="preserve"> </w:t>
      </w:r>
      <w:proofErr w:type="spellStart"/>
      <w:r w:rsidRPr="00A223A7">
        <w:rPr>
          <w:rStyle w:val="af6"/>
          <w:sz w:val="28"/>
          <w:szCs w:val="28"/>
          <w:lang w:val="ru-RU"/>
        </w:rPr>
        <w:t>тиеушінің</w:t>
      </w:r>
      <w:proofErr w:type="spellEnd"/>
      <w:r w:rsidRPr="00A976B9">
        <w:rPr>
          <w:rStyle w:val="af6"/>
          <w:sz w:val="28"/>
          <w:szCs w:val="28"/>
        </w:rPr>
        <w:t xml:space="preserve"> 1 </w:t>
      </w:r>
      <w:proofErr w:type="spellStart"/>
      <w:r w:rsidRPr="00A223A7">
        <w:rPr>
          <w:rStyle w:val="af6"/>
          <w:sz w:val="28"/>
          <w:szCs w:val="28"/>
          <w:lang w:val="ru-RU"/>
        </w:rPr>
        <w:t>сағаттық</w:t>
      </w:r>
      <w:proofErr w:type="spellEnd"/>
      <w:r w:rsidRPr="00A976B9">
        <w:rPr>
          <w:rStyle w:val="af6"/>
          <w:sz w:val="28"/>
          <w:szCs w:val="28"/>
        </w:rPr>
        <w:t xml:space="preserve"> </w:t>
      </w:r>
      <w:proofErr w:type="spellStart"/>
      <w:r w:rsidRPr="00A223A7">
        <w:rPr>
          <w:rStyle w:val="af6"/>
          <w:sz w:val="28"/>
          <w:szCs w:val="28"/>
          <w:lang w:val="ru-RU"/>
        </w:rPr>
        <w:t>жұмысы</w:t>
      </w:r>
      <w:proofErr w:type="spellEnd"/>
      <w:r w:rsidRPr="00A976B9">
        <w:rPr>
          <w:rStyle w:val="af6"/>
          <w:sz w:val="28"/>
          <w:szCs w:val="28"/>
        </w:rPr>
        <w:t xml:space="preserve"> </w:t>
      </w:r>
      <w:proofErr w:type="spellStart"/>
      <w:r w:rsidRPr="00A223A7">
        <w:rPr>
          <w:rStyle w:val="af6"/>
          <w:sz w:val="28"/>
          <w:szCs w:val="28"/>
          <w:lang w:val="ru-RU"/>
        </w:rPr>
        <w:t>үшін</w:t>
      </w:r>
      <w:proofErr w:type="spellEnd"/>
      <w:r w:rsidRPr="00A976B9">
        <w:rPr>
          <w:rStyle w:val="af6"/>
          <w:sz w:val="28"/>
          <w:szCs w:val="28"/>
        </w:rPr>
        <w:t xml:space="preserve"> 5 000 (</w:t>
      </w:r>
      <w:r w:rsidRPr="00A223A7">
        <w:rPr>
          <w:rStyle w:val="af6"/>
          <w:sz w:val="28"/>
          <w:szCs w:val="28"/>
          <w:lang w:val="ru-RU"/>
        </w:rPr>
        <w:t>бес</w:t>
      </w:r>
      <w:r w:rsidRPr="00A976B9">
        <w:rPr>
          <w:rStyle w:val="af6"/>
          <w:sz w:val="28"/>
          <w:szCs w:val="28"/>
        </w:rPr>
        <w:t xml:space="preserve"> </w:t>
      </w:r>
      <w:proofErr w:type="spellStart"/>
      <w:r w:rsidRPr="00A223A7">
        <w:rPr>
          <w:rStyle w:val="af6"/>
          <w:sz w:val="28"/>
          <w:szCs w:val="28"/>
          <w:lang w:val="ru-RU"/>
        </w:rPr>
        <w:t>мың</w:t>
      </w:r>
      <w:proofErr w:type="spellEnd"/>
      <w:r w:rsidRPr="00A976B9">
        <w:rPr>
          <w:rStyle w:val="af6"/>
          <w:sz w:val="28"/>
          <w:szCs w:val="28"/>
        </w:rPr>
        <w:t xml:space="preserve">) </w:t>
      </w:r>
      <w:proofErr w:type="spellStart"/>
      <w:r w:rsidRPr="00A223A7">
        <w:rPr>
          <w:rStyle w:val="af6"/>
          <w:sz w:val="28"/>
          <w:szCs w:val="28"/>
          <w:lang w:val="ru-RU"/>
        </w:rPr>
        <w:t>теңге</w:t>
      </w:r>
      <w:proofErr w:type="spellEnd"/>
      <w:r w:rsidRPr="00A976B9">
        <w:rPr>
          <w:rStyle w:val="af6"/>
          <w:sz w:val="28"/>
          <w:szCs w:val="28"/>
        </w:rPr>
        <w:t>.</w:t>
      </w:r>
    </w:p>
    <w:p w:rsidR="00406F68" w:rsidRPr="00A223A7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A223A7">
        <w:rPr>
          <w:rStyle w:val="af6"/>
          <w:b w:val="0"/>
          <w:sz w:val="28"/>
          <w:szCs w:val="28"/>
          <w:lang w:val="ru-RU"/>
        </w:rPr>
        <w:t>4.3.</w:t>
      </w:r>
      <w:r w:rsidRPr="00A223A7">
        <w:rPr>
          <w:rStyle w:val="af6"/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Тартылған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тасымалдаушылардың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санын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Тапсырыс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беруші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орындалатын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жұмыстардың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көлеміне</w:t>
      </w:r>
      <w:proofErr w:type="spellEnd"/>
      <w:r w:rsidRPr="00A223A7">
        <w:rPr>
          <w:sz w:val="28"/>
          <w:szCs w:val="28"/>
          <w:lang w:val="ru-RU"/>
        </w:rPr>
        <w:t xml:space="preserve">, </w:t>
      </w:r>
      <w:proofErr w:type="spellStart"/>
      <w:r w:rsidRPr="00A223A7">
        <w:rPr>
          <w:sz w:val="28"/>
          <w:szCs w:val="28"/>
          <w:lang w:val="ru-RU"/>
        </w:rPr>
        <w:t>сипатына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және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жеделдігіне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қарай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анықтайды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немесе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Тасымалдаушының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салмағына</w:t>
      </w:r>
      <w:proofErr w:type="spellEnd"/>
      <w:r w:rsidRPr="00A223A7">
        <w:rPr>
          <w:sz w:val="28"/>
          <w:szCs w:val="28"/>
          <w:lang w:val="ru-RU"/>
        </w:rPr>
        <w:t xml:space="preserve">, </w:t>
      </w:r>
      <w:proofErr w:type="spellStart"/>
      <w:r w:rsidRPr="00A223A7">
        <w:rPr>
          <w:sz w:val="28"/>
          <w:szCs w:val="28"/>
          <w:lang w:val="ru-RU"/>
        </w:rPr>
        <w:t>өлшемдеріне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және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ерекшеліктеріне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байланысты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Жеткізуші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онымен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A223A7">
        <w:rPr>
          <w:sz w:val="28"/>
          <w:szCs w:val="28"/>
          <w:lang w:val="ru-RU"/>
        </w:rPr>
        <w:t>келіседі.тасымалданатын</w:t>
      </w:r>
      <w:proofErr w:type="spellEnd"/>
      <w:proofErr w:type="gram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жүктің</w:t>
      </w:r>
      <w:proofErr w:type="spellEnd"/>
      <w:r w:rsidRPr="00A223A7">
        <w:rPr>
          <w:sz w:val="28"/>
          <w:szCs w:val="28"/>
          <w:lang w:val="ru-RU"/>
        </w:rPr>
        <w:t>.</w:t>
      </w:r>
    </w:p>
    <w:p w:rsidR="00406F68" w:rsidRPr="00A223A7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A223A7">
        <w:rPr>
          <w:sz w:val="28"/>
          <w:szCs w:val="28"/>
          <w:lang w:val="ru-RU"/>
        </w:rPr>
        <w:lastRenderedPageBreak/>
        <w:t>4.4. Адам-</w:t>
      </w:r>
      <w:proofErr w:type="spellStart"/>
      <w:r w:rsidRPr="00A223A7">
        <w:rPr>
          <w:sz w:val="28"/>
          <w:szCs w:val="28"/>
          <w:lang w:val="ru-RU"/>
        </w:rPr>
        <w:t>сағат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санын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есептеу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негіздемесі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Көрсетілген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Қызметтер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актісінің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ажырамас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бөлігі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болып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табылатын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кесте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түрінде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ресімделеді</w:t>
      </w:r>
      <w:proofErr w:type="spellEnd"/>
      <w:r w:rsidRPr="00A223A7">
        <w:rPr>
          <w:sz w:val="28"/>
          <w:szCs w:val="28"/>
          <w:lang w:val="ru-RU"/>
        </w:rPr>
        <w:t>.:</w:t>
      </w:r>
    </w:p>
    <w:tbl>
      <w:tblPr>
        <w:tblStyle w:val="aff0"/>
        <w:tblW w:w="9392" w:type="dxa"/>
        <w:tblLayout w:type="fixed"/>
        <w:tblLook w:val="04A0" w:firstRow="1" w:lastRow="0" w:firstColumn="1" w:lastColumn="0" w:noHBand="0" w:noVBand="1"/>
      </w:tblPr>
      <w:tblGrid>
        <w:gridCol w:w="1193"/>
        <w:gridCol w:w="929"/>
        <w:gridCol w:w="1559"/>
        <w:gridCol w:w="2551"/>
        <w:gridCol w:w="1580"/>
        <w:gridCol w:w="1580"/>
      </w:tblGrid>
      <w:tr w:rsidR="00406F68" w:rsidRPr="00A223A7" w:rsidTr="00406F68">
        <w:tc>
          <w:tcPr>
            <w:tcW w:w="1193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29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Күні</w:t>
            </w:r>
            <w:proofErr w:type="spellEnd"/>
          </w:p>
        </w:tc>
        <w:tc>
          <w:tcPr>
            <w:tcW w:w="1559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Түрі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орындалатын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жұмыстардың</w:t>
            </w:r>
            <w:proofErr w:type="spellEnd"/>
          </w:p>
        </w:tc>
        <w:tc>
          <w:tcPr>
            <w:tcW w:w="2551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Тасымалдаушылардың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/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жұмыс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сағаттарының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саны</w:t>
            </w:r>
          </w:p>
        </w:tc>
        <w:tc>
          <w:tcPr>
            <w:tcW w:w="1580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Қолы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Өнім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берушінің</w:t>
            </w:r>
            <w:proofErr w:type="spellEnd"/>
          </w:p>
        </w:tc>
        <w:tc>
          <w:tcPr>
            <w:tcW w:w="1580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Қолы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өкілдің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Тапсырыс</w:t>
            </w:r>
            <w:proofErr w:type="spellEnd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23A7">
              <w:rPr>
                <w:rFonts w:ascii="Times New Roman" w:hAnsi="Times New Roman" w:cs="Times New Roman"/>
                <w:sz w:val="28"/>
                <w:szCs w:val="28"/>
              </w:rPr>
              <w:t>берушінің</w:t>
            </w:r>
            <w:proofErr w:type="spellEnd"/>
          </w:p>
        </w:tc>
      </w:tr>
      <w:tr w:rsidR="00406F68" w:rsidRPr="00A223A7" w:rsidTr="00406F68">
        <w:tc>
          <w:tcPr>
            <w:tcW w:w="1193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9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:rsidR="00406F68" w:rsidRPr="00A223A7" w:rsidRDefault="00406F68" w:rsidP="00F1402A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6F68" w:rsidRPr="00A223A7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406F68" w:rsidRPr="00A223A7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A223A7">
        <w:rPr>
          <w:sz w:val="28"/>
          <w:szCs w:val="28"/>
          <w:lang w:val="ru-RU"/>
        </w:rPr>
        <w:t xml:space="preserve">4.5. </w:t>
      </w:r>
      <w:proofErr w:type="spellStart"/>
      <w:r w:rsidRPr="00A223A7">
        <w:rPr>
          <w:sz w:val="28"/>
          <w:szCs w:val="28"/>
          <w:lang w:val="ru-RU"/>
        </w:rPr>
        <w:t>Қызметтерге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ақы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төлеу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тараптар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қол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қойған</w:t>
      </w:r>
      <w:proofErr w:type="spellEnd"/>
      <w:r w:rsidRPr="00A223A7">
        <w:rPr>
          <w:sz w:val="28"/>
          <w:szCs w:val="28"/>
          <w:lang w:val="ru-RU"/>
        </w:rPr>
        <w:t xml:space="preserve">, </w:t>
      </w:r>
      <w:proofErr w:type="spellStart"/>
      <w:r w:rsidRPr="00A223A7">
        <w:rPr>
          <w:sz w:val="28"/>
          <w:szCs w:val="28"/>
          <w:lang w:val="ru-RU"/>
        </w:rPr>
        <w:t>кесте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деректері</w:t>
      </w:r>
      <w:proofErr w:type="spellEnd"/>
      <w:r w:rsidRPr="00A223A7">
        <w:rPr>
          <w:sz w:val="28"/>
          <w:szCs w:val="28"/>
          <w:lang w:val="ru-RU"/>
        </w:rPr>
        <w:t xml:space="preserve"> мен </w:t>
      </w:r>
      <w:proofErr w:type="spellStart"/>
      <w:r w:rsidRPr="00A223A7">
        <w:rPr>
          <w:sz w:val="28"/>
          <w:szCs w:val="28"/>
          <w:lang w:val="ru-RU"/>
        </w:rPr>
        <w:t>белгіленген</w:t>
      </w:r>
      <w:proofErr w:type="spellEnd"/>
      <w:r w:rsidRPr="00A223A7">
        <w:rPr>
          <w:sz w:val="28"/>
          <w:szCs w:val="28"/>
          <w:lang w:val="ru-RU"/>
        </w:rPr>
        <w:t xml:space="preserve"> тариф </w:t>
      </w:r>
      <w:proofErr w:type="spellStart"/>
      <w:r w:rsidRPr="00A223A7">
        <w:rPr>
          <w:sz w:val="28"/>
          <w:szCs w:val="28"/>
          <w:lang w:val="ru-RU"/>
        </w:rPr>
        <w:t>бойынша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құнын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есептеуді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қамтитын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көрсетілген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қызметтердің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актілері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негізінде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жүзеге</w:t>
      </w:r>
      <w:proofErr w:type="spellEnd"/>
      <w:r w:rsidRPr="00A223A7">
        <w:rPr>
          <w:sz w:val="28"/>
          <w:szCs w:val="28"/>
          <w:lang w:val="ru-RU"/>
        </w:rPr>
        <w:t xml:space="preserve"> </w:t>
      </w:r>
      <w:proofErr w:type="spellStart"/>
      <w:r w:rsidRPr="00A223A7">
        <w:rPr>
          <w:sz w:val="28"/>
          <w:szCs w:val="28"/>
          <w:lang w:val="ru-RU"/>
        </w:rPr>
        <w:t>асырылады</w:t>
      </w:r>
      <w:proofErr w:type="spellEnd"/>
      <w:r w:rsidRPr="00A223A7">
        <w:rPr>
          <w:sz w:val="28"/>
          <w:szCs w:val="28"/>
          <w:lang w:val="ru-RU"/>
        </w:rPr>
        <w:t>.</w:t>
      </w:r>
    </w:p>
    <w:p w:rsidR="00406F68" w:rsidRPr="00A223A7" w:rsidRDefault="00406F68" w:rsidP="0040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Pr="007D51F4" w:rsidRDefault="00406F68" w:rsidP="00406F68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5.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Өнім</w:t>
      </w:r>
      <w:proofErr w:type="spellEnd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берушіге</w:t>
      </w:r>
      <w:proofErr w:type="spellEnd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қойылатын</w:t>
      </w:r>
      <w:proofErr w:type="spellEnd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талаптар</w:t>
      </w:r>
      <w:proofErr w:type="spellEnd"/>
    </w:p>
    <w:p w:rsidR="00406F68" w:rsidRPr="007D51F4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 xml:space="preserve">5.1. </w:t>
      </w:r>
      <w:proofErr w:type="spellStart"/>
      <w:r w:rsidRPr="007D51F4">
        <w:rPr>
          <w:sz w:val="28"/>
          <w:szCs w:val="28"/>
          <w:lang w:val="ru-RU"/>
        </w:rPr>
        <w:t>Өнім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беруші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міндетті</w:t>
      </w:r>
      <w:proofErr w:type="spellEnd"/>
      <w:r w:rsidRPr="007D51F4">
        <w:rPr>
          <w:sz w:val="28"/>
          <w:szCs w:val="28"/>
          <w:lang w:val="ru-RU"/>
        </w:rPr>
        <w:t>:</w:t>
      </w:r>
    </w:p>
    <w:p w:rsidR="00406F68" w:rsidRPr="007D51F4" w:rsidRDefault="00406F68" w:rsidP="00406F68">
      <w:pPr>
        <w:pStyle w:val="aff8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7D51F4">
        <w:rPr>
          <w:sz w:val="28"/>
          <w:szCs w:val="28"/>
          <w:lang w:val="ru-RU"/>
        </w:rPr>
        <w:t>тиеу-түсіру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жұмыстарын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орындау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тәжірибесі</w:t>
      </w:r>
      <w:proofErr w:type="spellEnd"/>
      <w:r w:rsidRPr="007D51F4">
        <w:rPr>
          <w:sz w:val="28"/>
          <w:szCs w:val="28"/>
          <w:lang w:val="ru-RU"/>
        </w:rPr>
        <w:t xml:space="preserve"> бар </w:t>
      </w:r>
      <w:proofErr w:type="spellStart"/>
      <w:r w:rsidRPr="007D51F4">
        <w:rPr>
          <w:sz w:val="28"/>
          <w:szCs w:val="28"/>
          <w:lang w:val="ru-RU"/>
        </w:rPr>
        <w:t>білікті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персоналды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тарту</w:t>
      </w:r>
      <w:proofErr w:type="spellEnd"/>
      <w:r w:rsidRPr="007D51F4">
        <w:rPr>
          <w:sz w:val="28"/>
          <w:szCs w:val="28"/>
          <w:lang w:val="ru-RU"/>
        </w:rPr>
        <w:t>;</w:t>
      </w:r>
    </w:p>
    <w:p w:rsidR="00406F68" w:rsidRPr="007D51F4" w:rsidRDefault="00406F68" w:rsidP="00406F68">
      <w:pPr>
        <w:pStyle w:val="aff8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7D51F4">
        <w:rPr>
          <w:sz w:val="28"/>
          <w:szCs w:val="28"/>
          <w:lang w:val="ru-RU"/>
        </w:rPr>
        <w:t>жұмыскерлерді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жеке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қорғаныш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құралдарымен</w:t>
      </w:r>
      <w:proofErr w:type="spellEnd"/>
      <w:r w:rsidRPr="007D51F4">
        <w:rPr>
          <w:sz w:val="28"/>
          <w:szCs w:val="28"/>
          <w:lang w:val="ru-RU"/>
        </w:rPr>
        <w:t xml:space="preserve"> (</w:t>
      </w:r>
      <w:proofErr w:type="spellStart"/>
      <w:r w:rsidRPr="007D51F4">
        <w:rPr>
          <w:sz w:val="28"/>
          <w:szCs w:val="28"/>
          <w:lang w:val="ru-RU"/>
        </w:rPr>
        <w:t>дулығалармен</w:t>
      </w:r>
      <w:proofErr w:type="spellEnd"/>
      <w:r w:rsidRPr="007D51F4">
        <w:rPr>
          <w:sz w:val="28"/>
          <w:szCs w:val="28"/>
          <w:lang w:val="ru-RU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қолғаптармен</w:t>
      </w:r>
      <w:proofErr w:type="spellEnd"/>
      <w:r w:rsidRPr="007D51F4">
        <w:rPr>
          <w:sz w:val="28"/>
          <w:szCs w:val="28"/>
          <w:lang w:val="ru-RU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кеудешелермен</w:t>
      </w:r>
      <w:proofErr w:type="spellEnd"/>
      <w:r w:rsidRPr="007D51F4">
        <w:rPr>
          <w:sz w:val="28"/>
          <w:szCs w:val="28"/>
          <w:lang w:val="ru-RU"/>
        </w:rPr>
        <w:t xml:space="preserve">) </w:t>
      </w:r>
      <w:proofErr w:type="spellStart"/>
      <w:r w:rsidRPr="007D51F4">
        <w:rPr>
          <w:sz w:val="28"/>
          <w:szCs w:val="28"/>
          <w:lang w:val="ru-RU"/>
        </w:rPr>
        <w:t>қамтамасыз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ету</w:t>
      </w:r>
      <w:proofErr w:type="spellEnd"/>
      <w:r w:rsidRPr="007D51F4">
        <w:rPr>
          <w:sz w:val="28"/>
          <w:szCs w:val="28"/>
          <w:lang w:val="ru-RU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арнайы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аяқ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киім</w:t>
      </w:r>
      <w:proofErr w:type="spellEnd"/>
      <w:r w:rsidRPr="007D51F4">
        <w:rPr>
          <w:sz w:val="28"/>
          <w:szCs w:val="28"/>
          <w:lang w:val="ru-RU"/>
        </w:rPr>
        <w:t>);</w:t>
      </w:r>
    </w:p>
    <w:p w:rsidR="00406F68" w:rsidRPr="007D51F4" w:rsidRDefault="00406F68" w:rsidP="00406F68">
      <w:pPr>
        <w:pStyle w:val="aff8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7D51F4">
        <w:rPr>
          <w:sz w:val="28"/>
          <w:szCs w:val="28"/>
          <w:lang w:val="ru-RU"/>
        </w:rPr>
        <w:t>еңбекті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қорғау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өрт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қауіпсіздігі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ережелерінің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сақталуын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бақылау</w:t>
      </w:r>
      <w:proofErr w:type="spellEnd"/>
      <w:r w:rsidRPr="007D51F4">
        <w:rPr>
          <w:sz w:val="28"/>
          <w:szCs w:val="28"/>
          <w:lang w:val="ru-RU"/>
        </w:rPr>
        <w:t>;</w:t>
      </w:r>
    </w:p>
    <w:p w:rsidR="00406F68" w:rsidRPr="007D51F4" w:rsidRDefault="00406F68" w:rsidP="00406F68">
      <w:pPr>
        <w:pStyle w:val="aff8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7D51F4">
        <w:rPr>
          <w:sz w:val="28"/>
          <w:szCs w:val="28"/>
          <w:lang w:val="ru-RU"/>
        </w:rPr>
        <w:t>Тапсырыс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беруші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мүлкінің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сақталуына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Өнім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беруші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қызметкерлерінің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кінәсінен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келтірілген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залалды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жоюға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кепілдік</w:t>
      </w:r>
      <w:proofErr w:type="spellEnd"/>
      <w:r w:rsidRPr="007D51F4">
        <w:rPr>
          <w:sz w:val="28"/>
          <w:szCs w:val="28"/>
          <w:lang w:val="ru-RU"/>
        </w:rPr>
        <w:t xml:space="preserve"> беру;</w:t>
      </w:r>
    </w:p>
    <w:p w:rsidR="00406F68" w:rsidRPr="00A223A7" w:rsidRDefault="00406F68" w:rsidP="0040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Pr="007D51F4" w:rsidRDefault="00406F68" w:rsidP="00406F68">
      <w:pPr>
        <w:pStyle w:val="3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6.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Есептілікке</w:t>
      </w:r>
      <w:proofErr w:type="spellEnd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қойылатын</w:t>
      </w:r>
      <w:proofErr w:type="spellEnd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талаптар</w:t>
      </w:r>
      <w:proofErr w:type="spellEnd"/>
    </w:p>
    <w:p w:rsidR="00406F68" w:rsidRPr="007D51F4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 xml:space="preserve">6.1. </w:t>
      </w:r>
      <w:proofErr w:type="spellStart"/>
      <w:r w:rsidRPr="007D51F4">
        <w:rPr>
          <w:sz w:val="28"/>
          <w:szCs w:val="28"/>
          <w:lang w:val="ru-RU"/>
        </w:rPr>
        <w:t>Қызметтерді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көрсету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аяқталғаннан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кейін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Жеткізуші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екі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тарап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қол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қойған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актілермен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расталған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күндерді</w:t>
      </w:r>
      <w:proofErr w:type="spellEnd"/>
      <w:r w:rsidRPr="007D51F4">
        <w:rPr>
          <w:sz w:val="28"/>
          <w:szCs w:val="28"/>
          <w:lang w:val="ru-RU"/>
        </w:rPr>
        <w:t xml:space="preserve">, </w:t>
      </w:r>
      <w:proofErr w:type="spellStart"/>
      <w:r w:rsidRPr="007D51F4">
        <w:rPr>
          <w:sz w:val="28"/>
          <w:szCs w:val="28"/>
          <w:lang w:val="ru-RU"/>
        </w:rPr>
        <w:t>жұмыс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түрлерін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адам-сағат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санын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көрсететін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есеп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береді</w:t>
      </w:r>
      <w:proofErr w:type="spellEnd"/>
      <w:r w:rsidRPr="007D51F4">
        <w:rPr>
          <w:sz w:val="28"/>
          <w:szCs w:val="28"/>
          <w:lang w:val="ru-RU"/>
        </w:rPr>
        <w:t>.</w:t>
      </w:r>
    </w:p>
    <w:p w:rsidR="00406F68" w:rsidRPr="007D51F4" w:rsidRDefault="00406F68" w:rsidP="00406F68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7D51F4">
        <w:rPr>
          <w:sz w:val="28"/>
          <w:szCs w:val="28"/>
          <w:lang w:val="ru-RU"/>
        </w:rPr>
        <w:t xml:space="preserve">6.2. </w:t>
      </w:r>
      <w:proofErr w:type="spellStart"/>
      <w:r w:rsidRPr="007D51F4">
        <w:rPr>
          <w:sz w:val="28"/>
          <w:szCs w:val="28"/>
          <w:lang w:val="ru-RU"/>
        </w:rPr>
        <w:t>Есеп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қағаз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және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электронды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түрде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келесі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мерзім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ішінде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ұсынылады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r w:rsidRPr="007D51F4">
        <w:rPr>
          <w:rStyle w:val="af6"/>
          <w:sz w:val="28"/>
          <w:szCs w:val="28"/>
          <w:lang w:val="ru-RU"/>
        </w:rPr>
        <w:t xml:space="preserve">10 (он) </w:t>
      </w:r>
      <w:proofErr w:type="spellStart"/>
      <w:r w:rsidRPr="007D51F4">
        <w:rPr>
          <w:rStyle w:val="af6"/>
          <w:sz w:val="28"/>
          <w:szCs w:val="28"/>
          <w:lang w:val="ru-RU"/>
        </w:rPr>
        <w:t>жұмыс</w:t>
      </w:r>
      <w:proofErr w:type="spellEnd"/>
      <w:r w:rsidRPr="007D51F4">
        <w:rPr>
          <w:rStyle w:val="af6"/>
          <w:sz w:val="28"/>
          <w:szCs w:val="28"/>
          <w:lang w:val="ru-RU"/>
        </w:rPr>
        <w:t xml:space="preserve"> </w:t>
      </w:r>
      <w:proofErr w:type="spellStart"/>
      <w:r w:rsidRPr="007D51F4">
        <w:rPr>
          <w:rStyle w:val="af6"/>
          <w:sz w:val="28"/>
          <w:szCs w:val="28"/>
          <w:lang w:val="ru-RU"/>
        </w:rPr>
        <w:t>күні</w:t>
      </w:r>
      <w:proofErr w:type="spellEnd"/>
      <w:r w:rsidRPr="007D51F4">
        <w:rPr>
          <w:sz w:val="28"/>
          <w:szCs w:val="28"/>
          <w:lang w:val="ru-RU"/>
        </w:rPr>
        <w:t xml:space="preserve"> чемпионат </w:t>
      </w:r>
      <w:proofErr w:type="spellStart"/>
      <w:r w:rsidRPr="007D51F4">
        <w:rPr>
          <w:sz w:val="28"/>
          <w:szCs w:val="28"/>
          <w:lang w:val="ru-RU"/>
        </w:rPr>
        <w:t>аяқталғаннан</w:t>
      </w:r>
      <w:proofErr w:type="spellEnd"/>
      <w:r w:rsidRPr="007D51F4">
        <w:rPr>
          <w:sz w:val="28"/>
          <w:szCs w:val="28"/>
          <w:lang w:val="ru-RU"/>
        </w:rPr>
        <w:t xml:space="preserve"> </w:t>
      </w:r>
      <w:proofErr w:type="spellStart"/>
      <w:r w:rsidRPr="007D51F4">
        <w:rPr>
          <w:sz w:val="28"/>
          <w:szCs w:val="28"/>
          <w:lang w:val="ru-RU"/>
        </w:rPr>
        <w:t>кейін</w:t>
      </w:r>
      <w:proofErr w:type="spellEnd"/>
      <w:r w:rsidRPr="007D51F4">
        <w:rPr>
          <w:sz w:val="28"/>
          <w:szCs w:val="28"/>
          <w:lang w:val="ru-RU"/>
        </w:rPr>
        <w:t>.</w:t>
      </w:r>
    </w:p>
    <w:p w:rsidR="00406F68" w:rsidRDefault="00406F68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06F68" w:rsidRPr="007D51F4" w:rsidRDefault="00406F68" w:rsidP="007D51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06F68" w:rsidRPr="007D51F4" w:rsidSect="007D51F4">
      <w:pgSz w:w="12240" w:h="15840"/>
      <w:pgMar w:top="1440" w:right="1041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DB622A"/>
    <w:multiLevelType w:val="multilevel"/>
    <w:tmpl w:val="8738F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5A056A"/>
    <w:multiLevelType w:val="multilevel"/>
    <w:tmpl w:val="9132B0C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1" w15:restartNumberingAfterBreak="0">
    <w:nsid w:val="673E0A1D"/>
    <w:multiLevelType w:val="hybridMultilevel"/>
    <w:tmpl w:val="3B6AC7C6"/>
    <w:lvl w:ilvl="0" w:tplc="64800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66ED3"/>
    <w:multiLevelType w:val="multilevel"/>
    <w:tmpl w:val="BA9A3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151EB7"/>
    <w:multiLevelType w:val="multilevel"/>
    <w:tmpl w:val="0F1C1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D753AC"/>
    <w:multiLevelType w:val="hybridMultilevel"/>
    <w:tmpl w:val="7E32A080"/>
    <w:lvl w:ilvl="0" w:tplc="64800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0"/>
  </w:num>
  <w:num w:numId="12">
    <w:abstractNumId w:val="14"/>
  </w:num>
  <w:num w:numId="13">
    <w:abstractNumId w:val="9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E1A43"/>
    <w:rsid w:val="000F4E19"/>
    <w:rsid w:val="0015074B"/>
    <w:rsid w:val="0029639D"/>
    <w:rsid w:val="00326F90"/>
    <w:rsid w:val="00406F68"/>
    <w:rsid w:val="007B53DC"/>
    <w:rsid w:val="007D51F4"/>
    <w:rsid w:val="00A223A7"/>
    <w:rsid w:val="00A976B9"/>
    <w:rsid w:val="00AA1D8D"/>
    <w:rsid w:val="00B47730"/>
    <w:rsid w:val="00CB0664"/>
    <w:rsid w:val="00FC693F"/>
    <w:rsid w:val="00FD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D65E55"/>
  <w14:defaultImageDpi w14:val="300"/>
  <w15:docId w15:val="{500BFA29-A6C8-4449-858C-88D0A3F9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7D5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49C7E2-0F39-4DBC-9FF6-F592635FB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1402</Words>
  <Characters>7998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9382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Саиида Бахтиярова</cp:lastModifiedBy>
  <cp:revision>4</cp:revision>
  <dcterms:created xsi:type="dcterms:W3CDTF">2025-11-18T10:22:00Z</dcterms:created>
  <dcterms:modified xsi:type="dcterms:W3CDTF">2025-11-18T13:32:00Z</dcterms:modified>
  <cp:category/>
</cp:coreProperties>
</file>